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7497" w14:textId="77777777"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Приложение № </w:t>
      </w:r>
      <w:r w:rsidR="006C22E7" w:rsidRPr="006C22E7">
        <w:rPr>
          <w:rFonts w:ascii="Times New Roman" w:hAnsi="Times New Roman"/>
          <w:sz w:val="22"/>
          <w:szCs w:val="22"/>
        </w:rPr>
        <w:t>6</w:t>
      </w:r>
      <w:r w:rsidRPr="006C22E7">
        <w:rPr>
          <w:rFonts w:ascii="Times New Roman" w:hAnsi="Times New Roman"/>
          <w:sz w:val="22"/>
          <w:szCs w:val="22"/>
        </w:rPr>
        <w:t xml:space="preserve"> </w:t>
      </w:r>
    </w:p>
    <w:p w14:paraId="30428705" w14:textId="77777777"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к </w:t>
      </w:r>
      <w:r w:rsidR="006C22E7" w:rsidRPr="006C22E7">
        <w:rPr>
          <w:rFonts w:ascii="Times New Roman" w:hAnsi="Times New Roman"/>
          <w:sz w:val="22"/>
          <w:szCs w:val="22"/>
        </w:rPr>
        <w:t>техническому заданию</w:t>
      </w:r>
    </w:p>
    <w:p w14:paraId="03428D35" w14:textId="77777777" w:rsidR="00AE541D" w:rsidRPr="00395FD5" w:rsidRDefault="00AE541D" w:rsidP="00AE541D">
      <w:pPr>
        <w:pStyle w:val="38"/>
        <w:shd w:val="clear" w:color="auto" w:fill="auto"/>
        <w:spacing w:before="0"/>
      </w:pPr>
    </w:p>
    <w:p w14:paraId="2B2FDB2F" w14:textId="77777777" w:rsidR="00640CB4" w:rsidRPr="00395FD5" w:rsidRDefault="00185AAA" w:rsidP="00A5378C">
      <w:pPr>
        <w:pStyle w:val="38"/>
        <w:shd w:val="clear" w:color="auto" w:fill="auto"/>
        <w:spacing w:before="0"/>
        <w:jc w:val="center"/>
      </w:pPr>
      <w:r>
        <w:t xml:space="preserve">График передачи Системы в Лизинг спецификации № </w:t>
      </w:r>
      <w:r w:rsidR="00AA3467">
        <w:t>1</w:t>
      </w:r>
    </w:p>
    <w:p w14:paraId="65F86501" w14:textId="77777777" w:rsidR="00110700" w:rsidRDefault="00110700" w:rsidP="00110700">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AA3467">
        <w:rPr>
          <w:rFonts w:ascii="Times New Roman" w:hAnsi="Times New Roman"/>
        </w:rPr>
        <w:t>Ярославского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AA3467">
        <w:rPr>
          <w:rFonts w:ascii="Times New Roman" w:hAnsi="Times New Roman"/>
        </w:rPr>
        <w:t>Ярэнерго</w:t>
      </w:r>
      <w:r>
        <w:rPr>
          <w:rFonts w:ascii="Times New Roman" w:hAnsi="Times New Roman"/>
        </w:rPr>
        <w:t xml:space="preserve">                           ПАО «МРСК </w:t>
      </w:r>
      <w:r w:rsidR="00AA3467">
        <w:rPr>
          <w:rFonts w:ascii="Times New Roman" w:hAnsi="Times New Roman"/>
        </w:rPr>
        <w:t>Центра</w:t>
      </w:r>
      <w:r>
        <w:rPr>
          <w:rFonts w:ascii="Times New Roman" w:hAnsi="Times New Roman"/>
        </w:rPr>
        <w:t>»</w:t>
      </w:r>
    </w:p>
    <w:p w14:paraId="0547BA6C" w14:textId="77777777" w:rsidR="00121F6C" w:rsidRPr="0050782D" w:rsidRDefault="00121F6C" w:rsidP="00110700">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B016BB" w:rsidRPr="001A5762" w14:paraId="17EF608A" w14:textId="77777777" w:rsidTr="00B016BB">
        <w:trPr>
          <w:trHeight w:val="761"/>
          <w:jc w:val="center"/>
        </w:trPr>
        <w:tc>
          <w:tcPr>
            <w:tcW w:w="3880" w:type="dxa"/>
            <w:tcMar>
              <w:left w:w="28" w:type="dxa"/>
              <w:right w:w="28" w:type="dxa"/>
            </w:tcMar>
          </w:tcPr>
          <w:p w14:paraId="2BC779A8"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1E92F342"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068ADA8F"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AA3467" w:rsidRPr="001A5762" w14:paraId="219C551B"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555757A3" w14:textId="78E8FCAC" w:rsidR="00AA3467" w:rsidRPr="00AA3467" w:rsidRDefault="00453E71" w:rsidP="00AA3467">
            <w:pPr>
              <w:rPr>
                <w:rFonts w:ascii="Times New Roman" w:hAnsi="Times New Roman"/>
                <w:color w:val="000000"/>
                <w:szCs w:val="22"/>
              </w:rPr>
            </w:pPr>
            <w:r>
              <w:rPr>
                <w:rFonts w:ascii="Times New Roman" w:hAnsi="Times New Roman"/>
                <w:color w:val="000000"/>
                <w:szCs w:val="22"/>
              </w:rPr>
              <w:t>1ф. прибор</w:t>
            </w:r>
            <w:r w:rsidR="00AA3467" w:rsidRPr="00AA3467">
              <w:rPr>
                <w:rFonts w:ascii="Times New Roman" w:hAnsi="Times New Roman"/>
                <w:color w:val="000000"/>
                <w:szCs w:val="22"/>
              </w:rPr>
              <w:t xml:space="preserve"> </w:t>
            </w:r>
            <w:r w:rsidR="002137E7">
              <w:rPr>
                <w:rFonts w:ascii="Times New Roman" w:hAnsi="Times New Roman"/>
                <w:color w:val="000000"/>
                <w:szCs w:val="22"/>
              </w:rPr>
              <w:t xml:space="preserve">(PLC/RF- технология) </w:t>
            </w:r>
            <w:r w:rsidR="00AA3467" w:rsidRPr="00AA3467">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00AA3467" w:rsidRPr="00AA3467">
              <w:rPr>
                <w:rFonts w:ascii="Times New Roman" w:hAnsi="Times New Roman"/>
                <w:color w:val="000000"/>
                <w:szCs w:val="22"/>
              </w:rPr>
              <w:t xml:space="preserve">) </w:t>
            </w:r>
            <w:proofErr w:type="spellStart"/>
            <w:r w:rsidR="00AA3467" w:rsidRPr="00AA3467">
              <w:rPr>
                <w:rFonts w:ascii="Times New Roman" w:hAnsi="Times New Roman"/>
                <w:color w:val="000000"/>
                <w:szCs w:val="22"/>
              </w:rPr>
              <w:t>split</w:t>
            </w:r>
            <w:proofErr w:type="spellEnd"/>
            <w:r w:rsidR="00AA3467" w:rsidRPr="00AA3467">
              <w:rPr>
                <w:rFonts w:ascii="Times New Roman" w:hAnsi="Times New Roman"/>
                <w:color w:val="000000"/>
                <w:szCs w:val="22"/>
              </w:rPr>
              <w:t xml:space="preserve"> – исполнение (ФЛ, ЮЛ)</w:t>
            </w:r>
          </w:p>
        </w:tc>
        <w:tc>
          <w:tcPr>
            <w:tcW w:w="1805" w:type="dxa"/>
            <w:vAlign w:val="center"/>
          </w:tcPr>
          <w:p w14:paraId="12C9E953"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9</w:t>
            </w:r>
            <w:r>
              <w:rPr>
                <w:rFonts w:ascii="Times New Roman" w:hAnsi="Times New Roman"/>
                <w:color w:val="000000"/>
                <w:szCs w:val="22"/>
              </w:rPr>
              <w:t> </w:t>
            </w:r>
            <w:r w:rsidRPr="00AA3467">
              <w:rPr>
                <w:rFonts w:ascii="Times New Roman" w:hAnsi="Times New Roman"/>
                <w:color w:val="000000"/>
                <w:szCs w:val="22"/>
              </w:rPr>
              <w:t>219</w:t>
            </w:r>
          </w:p>
        </w:tc>
        <w:tc>
          <w:tcPr>
            <w:tcW w:w="2881" w:type="dxa"/>
            <w:vMerge w:val="restart"/>
          </w:tcPr>
          <w:p w14:paraId="6708D836"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95B7F42"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62DF98B"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CCB18EB"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687DDE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5584A98"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7329018" w14:textId="77777777" w:rsidR="00AA3467" w:rsidRDefault="00AA3467" w:rsidP="00AA3467">
            <w:pPr>
              <w:tabs>
                <w:tab w:val="left" w:pos="9781"/>
              </w:tabs>
              <w:suppressAutoHyphens/>
              <w:spacing w:line="264" w:lineRule="auto"/>
              <w:jc w:val="center"/>
              <w:rPr>
                <w:rFonts w:ascii="Times New Roman" w:hAnsi="Times New Roman"/>
                <w:bCs/>
                <w:szCs w:val="20"/>
              </w:rPr>
            </w:pPr>
          </w:p>
          <w:p w14:paraId="19CED19F"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E4C7FA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7C9062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05FEB92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1811C79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7D239F95"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AAE174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3BF09D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32E8F57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E1D9BD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0F0572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F4B668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AA9253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760525C3" w14:textId="77777777" w:rsidR="00AA3467" w:rsidRDefault="00AA3467" w:rsidP="00AA3467">
            <w:pPr>
              <w:tabs>
                <w:tab w:val="left" w:pos="9781"/>
              </w:tabs>
              <w:suppressAutoHyphens/>
              <w:spacing w:line="264" w:lineRule="auto"/>
              <w:jc w:val="center"/>
              <w:rPr>
                <w:rFonts w:ascii="Times New Roman" w:hAnsi="Times New Roman"/>
                <w:bCs/>
                <w:szCs w:val="20"/>
              </w:rPr>
            </w:pPr>
          </w:p>
          <w:p w14:paraId="3E869CEE"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D3F304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0C2CCBA6"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D8D5255" w14:textId="577BFD2C" w:rsidR="00AA3467" w:rsidRPr="001A5762" w:rsidRDefault="004650C2" w:rsidP="00AA3467">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Октябрь</w:t>
            </w:r>
            <w:r w:rsidR="00025B78" w:rsidRPr="00844B91">
              <w:rPr>
                <w:rFonts w:ascii="Times New Roman" w:hAnsi="Times New Roman"/>
                <w:bCs/>
                <w:szCs w:val="20"/>
              </w:rPr>
              <w:t xml:space="preserve"> </w:t>
            </w:r>
            <w:r w:rsidR="00D10B31" w:rsidRPr="00844B91">
              <w:rPr>
                <w:rFonts w:ascii="Times New Roman" w:hAnsi="Times New Roman"/>
                <w:bCs/>
                <w:szCs w:val="20"/>
              </w:rPr>
              <w:t>2021</w:t>
            </w:r>
          </w:p>
        </w:tc>
      </w:tr>
      <w:tr w:rsidR="00AA3467" w:rsidRPr="001A5762" w14:paraId="2B86E6B9"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0579B891"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AA3467" w:rsidRPr="00AA3467">
              <w:rPr>
                <w:rFonts w:ascii="Times New Roman" w:hAnsi="Times New Roman"/>
                <w:szCs w:val="22"/>
              </w:rPr>
              <w:t xml:space="preserve">на неизолированный провод  </w:t>
            </w:r>
            <w:proofErr w:type="spellStart"/>
            <w:r w:rsidR="00AA3467" w:rsidRPr="00AA3467">
              <w:rPr>
                <w:rFonts w:ascii="Times New Roman" w:hAnsi="Times New Roman"/>
                <w:szCs w:val="22"/>
              </w:rPr>
              <w:t>split</w:t>
            </w:r>
            <w:proofErr w:type="spellEnd"/>
            <w:r w:rsidR="00AA3467" w:rsidRPr="00AA3467">
              <w:rPr>
                <w:rFonts w:ascii="Times New Roman" w:hAnsi="Times New Roman"/>
                <w:szCs w:val="22"/>
              </w:rPr>
              <w:t xml:space="preserve"> – исполнение (ФЛ, ЮЛ) </w:t>
            </w:r>
          </w:p>
        </w:tc>
        <w:tc>
          <w:tcPr>
            <w:tcW w:w="1805" w:type="dxa"/>
            <w:vAlign w:val="center"/>
          </w:tcPr>
          <w:p w14:paraId="29AA384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6 719</w:t>
            </w:r>
          </w:p>
        </w:tc>
        <w:tc>
          <w:tcPr>
            <w:tcW w:w="2881" w:type="dxa"/>
            <w:vMerge/>
          </w:tcPr>
          <w:p w14:paraId="023E4FC5" w14:textId="77777777" w:rsidR="00AA3467" w:rsidRPr="001A5762" w:rsidRDefault="00AA3467" w:rsidP="00AA3467">
            <w:pPr>
              <w:tabs>
                <w:tab w:val="left" w:pos="9781"/>
              </w:tabs>
              <w:suppressAutoHyphens/>
              <w:spacing w:line="264" w:lineRule="auto"/>
              <w:jc w:val="center"/>
              <w:rPr>
                <w:rFonts w:ascii="Times New Roman" w:hAnsi="Times New Roman"/>
                <w:bCs/>
                <w:szCs w:val="20"/>
              </w:rPr>
            </w:pPr>
          </w:p>
        </w:tc>
      </w:tr>
      <w:tr w:rsidR="00AA3467" w:rsidRPr="001A5762" w14:paraId="692B91C8"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714E1CDA"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5CB5B946"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28</w:t>
            </w:r>
          </w:p>
        </w:tc>
        <w:tc>
          <w:tcPr>
            <w:tcW w:w="2881" w:type="dxa"/>
            <w:vMerge/>
          </w:tcPr>
          <w:p w14:paraId="4291A9CA" w14:textId="77777777" w:rsidR="00AA3467" w:rsidRPr="001A5762" w:rsidRDefault="00AA3467" w:rsidP="00AA3467">
            <w:pPr>
              <w:tabs>
                <w:tab w:val="left" w:pos="9781"/>
              </w:tabs>
              <w:suppressAutoHyphens/>
              <w:spacing w:line="264" w:lineRule="auto"/>
              <w:jc w:val="center"/>
              <w:rPr>
                <w:rFonts w:ascii="Times New Roman" w:hAnsi="Times New Roman"/>
                <w:bCs/>
                <w:szCs w:val="20"/>
              </w:rPr>
            </w:pPr>
          </w:p>
        </w:tc>
      </w:tr>
      <w:tr w:rsidR="00AA3467" w:rsidRPr="001A5762" w14:paraId="2A667606"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478498F9"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44ED50D6"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155</w:t>
            </w:r>
          </w:p>
        </w:tc>
        <w:tc>
          <w:tcPr>
            <w:tcW w:w="2881" w:type="dxa"/>
            <w:vMerge/>
          </w:tcPr>
          <w:p w14:paraId="5F430D6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62787DC1"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37CA87D7"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6FCA1DC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47</w:t>
            </w:r>
          </w:p>
        </w:tc>
        <w:tc>
          <w:tcPr>
            <w:tcW w:w="2881" w:type="dxa"/>
            <w:vMerge/>
          </w:tcPr>
          <w:p w14:paraId="37E4E02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05394F3"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437D2E6E"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346AF938"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71</w:t>
            </w:r>
          </w:p>
        </w:tc>
        <w:tc>
          <w:tcPr>
            <w:tcW w:w="2881" w:type="dxa"/>
            <w:vMerge/>
          </w:tcPr>
          <w:p w14:paraId="06E7A93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76C8022"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2185EC52"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29C7C88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50</w:t>
            </w:r>
          </w:p>
        </w:tc>
        <w:tc>
          <w:tcPr>
            <w:tcW w:w="2881" w:type="dxa"/>
            <w:vMerge/>
          </w:tcPr>
          <w:p w14:paraId="7065AB60"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BB6FDA2"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687C4E5F"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3D7914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28</w:t>
            </w:r>
          </w:p>
        </w:tc>
        <w:tc>
          <w:tcPr>
            <w:tcW w:w="2881" w:type="dxa"/>
            <w:vMerge/>
          </w:tcPr>
          <w:p w14:paraId="7FEDAA9B"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24366997"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62D1D79"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5BD07AD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168</w:t>
            </w:r>
          </w:p>
        </w:tc>
        <w:tc>
          <w:tcPr>
            <w:tcW w:w="2881" w:type="dxa"/>
            <w:vMerge/>
          </w:tcPr>
          <w:p w14:paraId="680508FB"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2B49EBA0"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567D889E" w14:textId="77777777" w:rsidR="00AA3467" w:rsidRPr="00AA3467" w:rsidRDefault="00AA3467" w:rsidP="00AA3467">
            <w:pPr>
              <w:rPr>
                <w:rFonts w:ascii="Times New Roman" w:hAnsi="Times New Roman"/>
                <w:color w:val="000000"/>
                <w:szCs w:val="22"/>
              </w:rPr>
            </w:pPr>
            <w:r w:rsidRPr="00AA3467">
              <w:rPr>
                <w:rFonts w:ascii="Times New Roman" w:hAnsi="Times New Roman"/>
                <w:color w:val="000000"/>
                <w:szCs w:val="22"/>
              </w:rPr>
              <w:t>3ф. пр</w:t>
            </w:r>
            <w:r w:rsidR="00A30624">
              <w:rPr>
                <w:rFonts w:ascii="Times New Roman" w:hAnsi="Times New Roman"/>
                <w:color w:val="000000"/>
                <w:szCs w:val="22"/>
              </w:rPr>
              <w:t>ибор</w:t>
            </w:r>
            <w:r w:rsidRPr="00AA3467">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28EEE92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6</w:t>
            </w:r>
          </w:p>
        </w:tc>
        <w:tc>
          <w:tcPr>
            <w:tcW w:w="2881" w:type="dxa"/>
            <w:vMerge/>
          </w:tcPr>
          <w:p w14:paraId="7073F34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2AA28B1" w14:textId="77777777" w:rsidTr="00AA3467">
        <w:trPr>
          <w:trHeight w:val="742"/>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DE12F5E" w14:textId="77777777" w:rsidR="00AA3467" w:rsidRPr="00CF38BE" w:rsidRDefault="00453E71" w:rsidP="00CF38BE">
            <w:pPr>
              <w:rPr>
                <w:rFonts w:ascii="Times New Roman" w:hAnsi="Times New Roman"/>
                <w:color w:val="000000"/>
                <w:szCs w:val="22"/>
              </w:rPr>
            </w:pPr>
            <w:r>
              <w:rPr>
                <w:rFonts w:ascii="Times New Roman" w:hAnsi="Times New Roman"/>
                <w:color w:val="000000"/>
                <w:szCs w:val="22"/>
              </w:rPr>
              <w:t>Пункт</w:t>
            </w:r>
            <w:r w:rsidR="00AA3467" w:rsidRPr="00AA3467">
              <w:rPr>
                <w:rFonts w:ascii="Times New Roman" w:hAnsi="Times New Roman"/>
                <w:color w:val="000000"/>
                <w:szCs w:val="22"/>
              </w:rPr>
              <w:t xml:space="preserve"> коммерческого учета на границе балансовой принадлежности в линии 6(10) кВ (</w:t>
            </w:r>
            <w:r w:rsidR="00CF38BE">
              <w:rPr>
                <w:rFonts w:ascii="Times New Roman" w:hAnsi="Times New Roman"/>
                <w:color w:val="000000"/>
                <w:szCs w:val="22"/>
              </w:rPr>
              <w:t>комплект ТТ, ТН, шкаф учета)</w:t>
            </w:r>
          </w:p>
        </w:tc>
        <w:tc>
          <w:tcPr>
            <w:tcW w:w="1805" w:type="dxa"/>
            <w:vAlign w:val="center"/>
          </w:tcPr>
          <w:p w14:paraId="52E3059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12</w:t>
            </w:r>
          </w:p>
        </w:tc>
        <w:tc>
          <w:tcPr>
            <w:tcW w:w="2881" w:type="dxa"/>
            <w:vMerge/>
          </w:tcPr>
          <w:p w14:paraId="6A5B110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33B3285C"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4E7E9A4"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lastRenderedPageBreak/>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AA3467" w:rsidRPr="00AA3467">
              <w:rPr>
                <w:rFonts w:ascii="Times New Roman" w:hAnsi="Times New Roman"/>
                <w:color w:val="000000"/>
                <w:szCs w:val="22"/>
              </w:rPr>
              <w:t>однотрансформаторных</w:t>
            </w:r>
            <w:proofErr w:type="spellEnd"/>
            <w:r w:rsidR="00AA3467" w:rsidRPr="00AA3467">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FFAFC2A"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488</w:t>
            </w:r>
          </w:p>
        </w:tc>
        <w:tc>
          <w:tcPr>
            <w:tcW w:w="2881" w:type="dxa"/>
            <w:vMerge/>
          </w:tcPr>
          <w:p w14:paraId="7AA8AAF3"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4D89690"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7B202377"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AA3467" w:rsidRPr="00AA3467">
              <w:rPr>
                <w:rFonts w:ascii="Times New Roman" w:hAnsi="Times New Roman"/>
                <w:color w:val="000000"/>
                <w:szCs w:val="22"/>
              </w:rPr>
              <w:t>двухтрансформаторных</w:t>
            </w:r>
            <w:proofErr w:type="spellEnd"/>
            <w:r w:rsidR="00AA3467" w:rsidRPr="00AA3467">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AFD8877"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36</w:t>
            </w:r>
          </w:p>
        </w:tc>
        <w:tc>
          <w:tcPr>
            <w:tcW w:w="2881" w:type="dxa"/>
            <w:vMerge/>
          </w:tcPr>
          <w:p w14:paraId="0B68F701"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FDBACB6"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414EACE"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AA3467" w:rsidRPr="00AA3467">
              <w:rPr>
                <w:rFonts w:ascii="Times New Roman" w:hAnsi="Times New Roman"/>
                <w:color w:val="000000"/>
                <w:szCs w:val="22"/>
              </w:rPr>
              <w:t>двухтрансформаторных</w:t>
            </w:r>
            <w:proofErr w:type="spellEnd"/>
            <w:r w:rsidR="00AA3467" w:rsidRPr="00AA3467">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0180A82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w:t>
            </w:r>
          </w:p>
        </w:tc>
        <w:tc>
          <w:tcPr>
            <w:tcW w:w="2881" w:type="dxa"/>
            <w:vMerge/>
          </w:tcPr>
          <w:p w14:paraId="3FC05077"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78895C02" w14:textId="77777777" w:rsidTr="00A30624">
        <w:trPr>
          <w:trHeight w:val="414"/>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397DB25C"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100/5А</w:t>
            </w:r>
            <w:r w:rsidR="00AA3467" w:rsidRPr="00AA3467">
              <w:rPr>
                <w:rFonts w:ascii="Times New Roman" w:hAnsi="Times New Roman"/>
                <w:szCs w:val="22"/>
              </w:rPr>
              <w:br/>
              <w:t>(3 шт.), на ТП Общества.</w:t>
            </w:r>
          </w:p>
        </w:tc>
        <w:tc>
          <w:tcPr>
            <w:tcW w:w="1805" w:type="dxa"/>
            <w:vAlign w:val="center"/>
          </w:tcPr>
          <w:p w14:paraId="26305102"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107</w:t>
            </w:r>
          </w:p>
        </w:tc>
        <w:tc>
          <w:tcPr>
            <w:tcW w:w="2881" w:type="dxa"/>
            <w:vMerge/>
          </w:tcPr>
          <w:p w14:paraId="26A08E8C"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13BA5F4C"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89BC00C"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150/5А</w:t>
            </w:r>
            <w:r w:rsidR="00AA3467" w:rsidRPr="00AA3467">
              <w:rPr>
                <w:rFonts w:ascii="Times New Roman" w:hAnsi="Times New Roman"/>
                <w:szCs w:val="22"/>
              </w:rPr>
              <w:br/>
              <w:t>(3 шт.), на ТП Общества.</w:t>
            </w:r>
          </w:p>
        </w:tc>
        <w:tc>
          <w:tcPr>
            <w:tcW w:w="1805" w:type="dxa"/>
            <w:vAlign w:val="center"/>
          </w:tcPr>
          <w:p w14:paraId="1A236800"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38</w:t>
            </w:r>
          </w:p>
        </w:tc>
        <w:tc>
          <w:tcPr>
            <w:tcW w:w="2881" w:type="dxa"/>
            <w:vMerge/>
          </w:tcPr>
          <w:p w14:paraId="5B598118"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2C556E1"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6FE69776"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200/5А</w:t>
            </w:r>
            <w:r w:rsidR="00AA3467" w:rsidRPr="00AA3467">
              <w:rPr>
                <w:rFonts w:ascii="Times New Roman" w:hAnsi="Times New Roman"/>
                <w:szCs w:val="22"/>
              </w:rPr>
              <w:br/>
              <w:t>(3 шт.), на ТП Общества.</w:t>
            </w:r>
          </w:p>
        </w:tc>
        <w:tc>
          <w:tcPr>
            <w:tcW w:w="1805" w:type="dxa"/>
            <w:vAlign w:val="center"/>
          </w:tcPr>
          <w:p w14:paraId="7C4D7430"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44</w:t>
            </w:r>
          </w:p>
        </w:tc>
        <w:tc>
          <w:tcPr>
            <w:tcW w:w="2881" w:type="dxa"/>
            <w:vMerge/>
          </w:tcPr>
          <w:p w14:paraId="426F4C0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E4A112D"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27A2CC82"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300/5А</w:t>
            </w:r>
            <w:r w:rsidR="00AA3467" w:rsidRPr="00AA3467">
              <w:rPr>
                <w:rFonts w:ascii="Times New Roman" w:hAnsi="Times New Roman"/>
                <w:szCs w:val="22"/>
              </w:rPr>
              <w:br/>
              <w:t>(3 шт.), на ТП Общества.</w:t>
            </w:r>
          </w:p>
        </w:tc>
        <w:tc>
          <w:tcPr>
            <w:tcW w:w="1805" w:type="dxa"/>
            <w:vAlign w:val="center"/>
          </w:tcPr>
          <w:p w14:paraId="2B8C57B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83</w:t>
            </w:r>
          </w:p>
        </w:tc>
        <w:tc>
          <w:tcPr>
            <w:tcW w:w="2881" w:type="dxa"/>
            <w:vMerge/>
          </w:tcPr>
          <w:p w14:paraId="420ED68F"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0D72EB3"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0A81D467"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400/5А</w:t>
            </w:r>
            <w:r w:rsidR="00AA3467" w:rsidRPr="00AA3467">
              <w:rPr>
                <w:rFonts w:ascii="Times New Roman" w:hAnsi="Times New Roman"/>
                <w:szCs w:val="22"/>
              </w:rPr>
              <w:br/>
              <w:t>(3 шт.), на ТП Общества.</w:t>
            </w:r>
          </w:p>
        </w:tc>
        <w:tc>
          <w:tcPr>
            <w:tcW w:w="1805" w:type="dxa"/>
            <w:vAlign w:val="center"/>
          </w:tcPr>
          <w:p w14:paraId="31BE19D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63</w:t>
            </w:r>
          </w:p>
        </w:tc>
        <w:tc>
          <w:tcPr>
            <w:tcW w:w="2881" w:type="dxa"/>
            <w:vMerge/>
          </w:tcPr>
          <w:p w14:paraId="64F2C75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FDD49BD"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6A2762CA"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500/5А</w:t>
            </w:r>
            <w:r w:rsidR="00AA3467" w:rsidRPr="00AA3467">
              <w:rPr>
                <w:rFonts w:ascii="Times New Roman" w:hAnsi="Times New Roman"/>
                <w:szCs w:val="22"/>
              </w:rPr>
              <w:br/>
              <w:t>(3 шт.), на ТП Общества.</w:t>
            </w:r>
          </w:p>
        </w:tc>
        <w:tc>
          <w:tcPr>
            <w:tcW w:w="1805" w:type="dxa"/>
            <w:vAlign w:val="center"/>
          </w:tcPr>
          <w:p w14:paraId="0405D07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w:t>
            </w:r>
          </w:p>
        </w:tc>
        <w:tc>
          <w:tcPr>
            <w:tcW w:w="2881" w:type="dxa"/>
            <w:vMerge/>
          </w:tcPr>
          <w:p w14:paraId="6E1AA94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6BEA6EE5"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376280A6"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600/5А</w:t>
            </w:r>
            <w:r w:rsidR="00AA3467" w:rsidRPr="00AA3467">
              <w:rPr>
                <w:rFonts w:ascii="Times New Roman" w:hAnsi="Times New Roman"/>
                <w:szCs w:val="22"/>
              </w:rPr>
              <w:br/>
              <w:t>(3 шт.), на ТП Общества.</w:t>
            </w:r>
          </w:p>
        </w:tc>
        <w:tc>
          <w:tcPr>
            <w:tcW w:w="1805" w:type="dxa"/>
            <w:vAlign w:val="center"/>
          </w:tcPr>
          <w:p w14:paraId="58EE217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64</w:t>
            </w:r>
          </w:p>
        </w:tc>
        <w:tc>
          <w:tcPr>
            <w:tcW w:w="2881" w:type="dxa"/>
            <w:vMerge/>
          </w:tcPr>
          <w:p w14:paraId="4287B9A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C293CEF" w14:textId="77777777" w:rsidTr="00A30624">
        <w:trPr>
          <w:trHeight w:val="379"/>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BAD339D"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Трансформатор</w:t>
            </w:r>
            <w:r w:rsidR="00AA3467" w:rsidRPr="00AA3467">
              <w:rPr>
                <w:rFonts w:ascii="Times New Roman" w:hAnsi="Times New Roman"/>
                <w:color w:val="000000"/>
                <w:szCs w:val="22"/>
              </w:rPr>
              <w:t xml:space="preserve"> тока (0,66кВ) 800/5А (3 шт.), на ТП Общества.</w:t>
            </w:r>
          </w:p>
        </w:tc>
        <w:tc>
          <w:tcPr>
            <w:tcW w:w="1805" w:type="dxa"/>
            <w:vAlign w:val="center"/>
          </w:tcPr>
          <w:p w14:paraId="5EA1E194"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w:t>
            </w:r>
          </w:p>
        </w:tc>
        <w:tc>
          <w:tcPr>
            <w:tcW w:w="2881" w:type="dxa"/>
            <w:vMerge/>
          </w:tcPr>
          <w:p w14:paraId="0357D8E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A99A026"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351371F2"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1000/5А (3 шт.), на ТП Общества.</w:t>
            </w:r>
          </w:p>
        </w:tc>
        <w:tc>
          <w:tcPr>
            <w:tcW w:w="1805" w:type="dxa"/>
            <w:vAlign w:val="center"/>
          </w:tcPr>
          <w:p w14:paraId="4607119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28</w:t>
            </w:r>
          </w:p>
        </w:tc>
        <w:tc>
          <w:tcPr>
            <w:tcW w:w="2881" w:type="dxa"/>
            <w:vMerge/>
          </w:tcPr>
          <w:p w14:paraId="183A2B3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C4BD132"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2A1953E"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1500/5А (3 шт.), на ТП Общества.</w:t>
            </w:r>
          </w:p>
        </w:tc>
        <w:tc>
          <w:tcPr>
            <w:tcW w:w="1805" w:type="dxa"/>
            <w:vAlign w:val="center"/>
          </w:tcPr>
          <w:p w14:paraId="4BE73148"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w:t>
            </w:r>
          </w:p>
        </w:tc>
        <w:tc>
          <w:tcPr>
            <w:tcW w:w="2881" w:type="dxa"/>
            <w:vMerge/>
          </w:tcPr>
          <w:p w14:paraId="7F5A751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bl>
    <w:p w14:paraId="13A54827" w14:textId="77777777" w:rsidR="006C014D" w:rsidRPr="00395FD5" w:rsidRDefault="006C014D" w:rsidP="00AE541D">
      <w:pPr>
        <w:pStyle w:val="38"/>
        <w:shd w:val="clear" w:color="auto" w:fill="auto"/>
        <w:spacing w:before="0"/>
      </w:pPr>
    </w:p>
    <w:p w14:paraId="46CDC39A" w14:textId="77777777" w:rsidR="00110700" w:rsidRDefault="00110700">
      <w:pPr>
        <w:rPr>
          <w:rFonts w:ascii="Times New Roman" w:hAnsi="Times New Roman"/>
          <w:b/>
          <w:sz w:val="22"/>
          <w:szCs w:val="22"/>
        </w:rPr>
      </w:pPr>
    </w:p>
    <w:p w14:paraId="5ED5D711" w14:textId="77777777" w:rsidR="00453E71" w:rsidRDefault="00453E71" w:rsidP="00121F6C">
      <w:pPr>
        <w:pStyle w:val="38"/>
        <w:shd w:val="clear" w:color="auto" w:fill="auto"/>
        <w:spacing w:before="0"/>
        <w:jc w:val="center"/>
      </w:pPr>
    </w:p>
    <w:p w14:paraId="4CA88523" w14:textId="77777777" w:rsidR="00453E71" w:rsidRDefault="00453E71" w:rsidP="00121F6C">
      <w:pPr>
        <w:pStyle w:val="38"/>
        <w:shd w:val="clear" w:color="auto" w:fill="auto"/>
        <w:spacing w:before="0"/>
        <w:jc w:val="center"/>
      </w:pPr>
    </w:p>
    <w:p w14:paraId="78086102" w14:textId="77777777" w:rsidR="00453E71" w:rsidRDefault="00453E71" w:rsidP="00121F6C">
      <w:pPr>
        <w:pStyle w:val="38"/>
        <w:shd w:val="clear" w:color="auto" w:fill="auto"/>
        <w:spacing w:before="0"/>
        <w:jc w:val="center"/>
      </w:pPr>
    </w:p>
    <w:p w14:paraId="747E8D00" w14:textId="77777777" w:rsidR="00A30624" w:rsidRDefault="00A30624" w:rsidP="00121F6C">
      <w:pPr>
        <w:pStyle w:val="38"/>
        <w:shd w:val="clear" w:color="auto" w:fill="auto"/>
        <w:spacing w:before="0"/>
        <w:jc w:val="center"/>
      </w:pPr>
    </w:p>
    <w:p w14:paraId="35F41BD5" w14:textId="77777777" w:rsidR="00A30624" w:rsidRDefault="00A30624" w:rsidP="00121F6C">
      <w:pPr>
        <w:pStyle w:val="38"/>
        <w:shd w:val="clear" w:color="auto" w:fill="auto"/>
        <w:spacing w:before="0"/>
        <w:jc w:val="center"/>
      </w:pPr>
    </w:p>
    <w:p w14:paraId="70DC8455" w14:textId="77777777" w:rsidR="00121F6C" w:rsidRPr="00395FD5" w:rsidRDefault="00121F6C" w:rsidP="00121F6C">
      <w:pPr>
        <w:pStyle w:val="38"/>
        <w:shd w:val="clear" w:color="auto" w:fill="auto"/>
        <w:spacing w:before="0"/>
        <w:jc w:val="center"/>
      </w:pPr>
      <w:r>
        <w:t>График передачи Сист</w:t>
      </w:r>
      <w:r w:rsidR="00D10B31">
        <w:t>емы в Лизинг спецификации № 2</w:t>
      </w:r>
    </w:p>
    <w:p w14:paraId="56CD956E" w14:textId="77777777" w:rsidR="00121F6C" w:rsidRDefault="00121F6C" w:rsidP="00121F6C">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D10B31">
        <w:rPr>
          <w:rFonts w:ascii="Times New Roman" w:hAnsi="Times New Roman"/>
        </w:rPr>
        <w:t>Тутаевского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D10B31">
        <w:rPr>
          <w:rFonts w:ascii="Times New Roman" w:hAnsi="Times New Roman"/>
        </w:rPr>
        <w:t>Ярэнерго</w:t>
      </w:r>
      <w:r>
        <w:rPr>
          <w:rFonts w:ascii="Times New Roman" w:hAnsi="Times New Roman"/>
        </w:rPr>
        <w:t xml:space="preserve">                         ПАО «МРСК</w:t>
      </w:r>
      <w:r w:rsidR="00D10B31">
        <w:rPr>
          <w:rFonts w:ascii="Times New Roman" w:hAnsi="Times New Roman"/>
        </w:rPr>
        <w:t xml:space="preserve"> Центра»</w:t>
      </w:r>
    </w:p>
    <w:p w14:paraId="27EA942C" w14:textId="77777777" w:rsidR="00121F6C" w:rsidRPr="0050782D" w:rsidRDefault="00121F6C" w:rsidP="00121F6C">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121F6C" w:rsidRPr="001A5762" w14:paraId="2AF86F94" w14:textId="77777777" w:rsidTr="00453E71">
        <w:trPr>
          <w:trHeight w:val="761"/>
          <w:jc w:val="center"/>
        </w:trPr>
        <w:tc>
          <w:tcPr>
            <w:tcW w:w="3880" w:type="dxa"/>
            <w:tcMar>
              <w:left w:w="28" w:type="dxa"/>
              <w:right w:w="28" w:type="dxa"/>
            </w:tcMar>
          </w:tcPr>
          <w:p w14:paraId="6D433572"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66651F9"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5E638529"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D10B31" w:rsidRPr="001A5762" w14:paraId="2A768442" w14:textId="77777777" w:rsidTr="00453E71">
        <w:trPr>
          <w:jc w:val="center"/>
        </w:trPr>
        <w:tc>
          <w:tcPr>
            <w:tcW w:w="3880" w:type="dxa"/>
            <w:vAlign w:val="center"/>
          </w:tcPr>
          <w:p w14:paraId="17DD5A02" w14:textId="2C1718A8" w:rsidR="00D10B31" w:rsidRPr="00D10B31" w:rsidRDefault="00D10B31" w:rsidP="00D10B31">
            <w:pPr>
              <w:rPr>
                <w:rFonts w:ascii="Times New Roman" w:hAnsi="Times New Roman"/>
                <w:color w:val="000000"/>
                <w:szCs w:val="22"/>
              </w:rPr>
            </w:pPr>
            <w:r w:rsidRPr="00D10B31">
              <w:rPr>
                <w:rFonts w:ascii="Times New Roman" w:hAnsi="Times New Roman"/>
                <w:color w:val="000000"/>
                <w:szCs w:val="22"/>
              </w:rPr>
              <w:t xml:space="preserve">1ф. </w:t>
            </w:r>
            <w:r w:rsidR="00A30624">
              <w:rPr>
                <w:rFonts w:ascii="Times New Roman" w:hAnsi="Times New Roman"/>
                <w:color w:val="000000"/>
                <w:szCs w:val="22"/>
              </w:rPr>
              <w:t>прибор</w:t>
            </w:r>
            <w:r w:rsidR="002137E7" w:rsidRPr="002137E7">
              <w:rPr>
                <w:rFonts w:ascii="Times New Roman" w:hAnsi="Times New Roman"/>
                <w:color w:val="000000"/>
                <w:szCs w:val="22"/>
              </w:rPr>
              <w:t xml:space="preserve"> (PLC/RF- технология)</w:t>
            </w:r>
            <w:r w:rsidRPr="00D10B31">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Pr="00D10B31">
              <w:rPr>
                <w:rFonts w:ascii="Times New Roman" w:hAnsi="Times New Roman"/>
                <w:color w:val="000000"/>
                <w:szCs w:val="22"/>
              </w:rPr>
              <w:t xml:space="preserve">) </w:t>
            </w:r>
            <w:proofErr w:type="spellStart"/>
            <w:r w:rsidRPr="00D10B31">
              <w:rPr>
                <w:rFonts w:ascii="Times New Roman" w:hAnsi="Times New Roman"/>
                <w:color w:val="000000"/>
                <w:szCs w:val="22"/>
              </w:rPr>
              <w:t>split</w:t>
            </w:r>
            <w:proofErr w:type="spellEnd"/>
            <w:r w:rsidRPr="00D10B31">
              <w:rPr>
                <w:rFonts w:ascii="Times New Roman" w:hAnsi="Times New Roman"/>
                <w:color w:val="000000"/>
                <w:szCs w:val="22"/>
              </w:rPr>
              <w:t xml:space="preserve"> – исполнение (ФЛ, ЮЛ)</w:t>
            </w:r>
          </w:p>
        </w:tc>
        <w:tc>
          <w:tcPr>
            <w:tcW w:w="1805" w:type="dxa"/>
            <w:vAlign w:val="center"/>
          </w:tcPr>
          <w:p w14:paraId="21D2BF04"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3</w:t>
            </w:r>
            <w:r>
              <w:rPr>
                <w:rFonts w:ascii="Times New Roman" w:hAnsi="Times New Roman"/>
                <w:color w:val="000000"/>
                <w:szCs w:val="22"/>
              </w:rPr>
              <w:t> </w:t>
            </w:r>
            <w:r w:rsidRPr="00D10B31">
              <w:rPr>
                <w:rFonts w:ascii="Times New Roman" w:hAnsi="Times New Roman"/>
                <w:color w:val="000000"/>
                <w:szCs w:val="22"/>
              </w:rPr>
              <w:t>501</w:t>
            </w:r>
          </w:p>
        </w:tc>
        <w:tc>
          <w:tcPr>
            <w:tcW w:w="2881" w:type="dxa"/>
            <w:vMerge w:val="restart"/>
          </w:tcPr>
          <w:p w14:paraId="2CF6D07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3A79702"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F58E94B"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0FA9340"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7EFD026" w14:textId="77777777" w:rsidR="00D10B31" w:rsidRDefault="00D10B31" w:rsidP="00D10B31">
            <w:pPr>
              <w:tabs>
                <w:tab w:val="left" w:pos="9781"/>
              </w:tabs>
              <w:suppressAutoHyphens/>
              <w:spacing w:line="264" w:lineRule="auto"/>
              <w:jc w:val="center"/>
              <w:rPr>
                <w:rFonts w:ascii="Times New Roman" w:hAnsi="Times New Roman"/>
                <w:bCs/>
                <w:szCs w:val="20"/>
              </w:rPr>
            </w:pPr>
          </w:p>
          <w:p w14:paraId="661109BC"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6AF5986" w14:textId="77777777" w:rsidR="00D10B31" w:rsidRDefault="00D10B31" w:rsidP="00D10B31">
            <w:pPr>
              <w:tabs>
                <w:tab w:val="left" w:pos="9781"/>
              </w:tabs>
              <w:suppressAutoHyphens/>
              <w:spacing w:line="264" w:lineRule="auto"/>
              <w:jc w:val="center"/>
              <w:rPr>
                <w:rFonts w:ascii="Times New Roman" w:hAnsi="Times New Roman"/>
                <w:bCs/>
                <w:szCs w:val="20"/>
              </w:rPr>
            </w:pPr>
          </w:p>
          <w:p w14:paraId="000A368F" w14:textId="77777777" w:rsidR="00D10B31" w:rsidRDefault="00D10B31" w:rsidP="00D10B31">
            <w:pPr>
              <w:tabs>
                <w:tab w:val="left" w:pos="9781"/>
              </w:tabs>
              <w:suppressAutoHyphens/>
              <w:spacing w:line="264" w:lineRule="auto"/>
              <w:jc w:val="center"/>
              <w:rPr>
                <w:rFonts w:ascii="Times New Roman" w:hAnsi="Times New Roman"/>
                <w:bCs/>
                <w:szCs w:val="20"/>
              </w:rPr>
            </w:pPr>
          </w:p>
          <w:p w14:paraId="22DBCD5D" w14:textId="77777777" w:rsidR="00D10B31" w:rsidRDefault="00D10B31" w:rsidP="00D10B31">
            <w:pPr>
              <w:tabs>
                <w:tab w:val="left" w:pos="9781"/>
              </w:tabs>
              <w:suppressAutoHyphens/>
              <w:spacing w:line="264" w:lineRule="auto"/>
              <w:jc w:val="center"/>
              <w:rPr>
                <w:rFonts w:ascii="Times New Roman" w:hAnsi="Times New Roman"/>
                <w:bCs/>
                <w:szCs w:val="20"/>
              </w:rPr>
            </w:pPr>
          </w:p>
          <w:p w14:paraId="65623237" w14:textId="77777777" w:rsidR="00D10B31" w:rsidRDefault="00D10B31" w:rsidP="00D10B31">
            <w:pPr>
              <w:tabs>
                <w:tab w:val="left" w:pos="9781"/>
              </w:tabs>
              <w:suppressAutoHyphens/>
              <w:spacing w:line="264" w:lineRule="auto"/>
              <w:jc w:val="center"/>
              <w:rPr>
                <w:rFonts w:ascii="Times New Roman" w:hAnsi="Times New Roman"/>
                <w:bCs/>
                <w:szCs w:val="20"/>
              </w:rPr>
            </w:pPr>
          </w:p>
          <w:p w14:paraId="032D4FC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C598EE7"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2CC346D"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F03F16B"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5517C14"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211B57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2C6AE0BC"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B3C4BC4"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3334BE8"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1F3FBD8" w14:textId="77777777" w:rsidR="00D10B31" w:rsidRDefault="00D10B31" w:rsidP="00D10B31">
            <w:pPr>
              <w:tabs>
                <w:tab w:val="left" w:pos="9781"/>
              </w:tabs>
              <w:suppressAutoHyphens/>
              <w:spacing w:line="264" w:lineRule="auto"/>
              <w:jc w:val="center"/>
              <w:rPr>
                <w:rFonts w:ascii="Times New Roman" w:hAnsi="Times New Roman"/>
                <w:bCs/>
                <w:szCs w:val="20"/>
              </w:rPr>
            </w:pPr>
          </w:p>
          <w:p w14:paraId="58114AFC" w14:textId="052D9AA6" w:rsidR="00D10B31" w:rsidRPr="001A5762" w:rsidRDefault="004650C2" w:rsidP="00D10B31">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Декабрь</w:t>
            </w:r>
            <w:r w:rsidR="00025B78" w:rsidRPr="00844B91">
              <w:rPr>
                <w:rFonts w:ascii="Times New Roman" w:hAnsi="Times New Roman"/>
                <w:bCs/>
                <w:szCs w:val="20"/>
              </w:rPr>
              <w:t xml:space="preserve"> </w:t>
            </w:r>
            <w:r w:rsidR="00D10B31" w:rsidRPr="00844B91">
              <w:rPr>
                <w:rFonts w:ascii="Times New Roman" w:hAnsi="Times New Roman"/>
                <w:bCs/>
                <w:szCs w:val="20"/>
              </w:rPr>
              <w:t>2021</w:t>
            </w:r>
          </w:p>
        </w:tc>
      </w:tr>
      <w:tr w:rsidR="00D10B31" w:rsidRPr="001A5762" w14:paraId="0D09D283" w14:textId="77777777" w:rsidTr="00453E71">
        <w:trPr>
          <w:jc w:val="center"/>
        </w:trPr>
        <w:tc>
          <w:tcPr>
            <w:tcW w:w="3880" w:type="dxa"/>
            <w:vAlign w:val="center"/>
          </w:tcPr>
          <w:p w14:paraId="1FBCA23C"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D10B31" w:rsidRPr="00D10B31">
              <w:rPr>
                <w:rFonts w:ascii="Times New Roman" w:hAnsi="Times New Roman"/>
                <w:szCs w:val="22"/>
              </w:rPr>
              <w:t xml:space="preserve">на неизолированный провод  </w:t>
            </w:r>
            <w:proofErr w:type="spellStart"/>
            <w:r w:rsidR="00D10B31" w:rsidRPr="00D10B31">
              <w:rPr>
                <w:rFonts w:ascii="Times New Roman" w:hAnsi="Times New Roman"/>
                <w:szCs w:val="22"/>
              </w:rPr>
              <w:t>split</w:t>
            </w:r>
            <w:proofErr w:type="spellEnd"/>
            <w:r w:rsidR="00D10B31" w:rsidRPr="00D10B31">
              <w:rPr>
                <w:rFonts w:ascii="Times New Roman" w:hAnsi="Times New Roman"/>
                <w:szCs w:val="22"/>
              </w:rPr>
              <w:t xml:space="preserve"> – исполнение (ФЛ, ЮЛ) </w:t>
            </w:r>
          </w:p>
        </w:tc>
        <w:tc>
          <w:tcPr>
            <w:tcW w:w="1805" w:type="dxa"/>
            <w:vAlign w:val="center"/>
          </w:tcPr>
          <w:p w14:paraId="22A88B80"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715</w:t>
            </w:r>
          </w:p>
        </w:tc>
        <w:tc>
          <w:tcPr>
            <w:tcW w:w="2881" w:type="dxa"/>
            <w:vMerge/>
          </w:tcPr>
          <w:p w14:paraId="36FC6DB7" w14:textId="77777777" w:rsidR="00D10B31" w:rsidRPr="001A5762" w:rsidRDefault="00D10B31" w:rsidP="00D10B31">
            <w:pPr>
              <w:tabs>
                <w:tab w:val="left" w:pos="9781"/>
              </w:tabs>
              <w:suppressAutoHyphens/>
              <w:spacing w:line="264" w:lineRule="auto"/>
              <w:jc w:val="center"/>
              <w:rPr>
                <w:rFonts w:ascii="Times New Roman" w:hAnsi="Times New Roman"/>
                <w:bCs/>
                <w:szCs w:val="20"/>
              </w:rPr>
            </w:pPr>
          </w:p>
        </w:tc>
      </w:tr>
      <w:tr w:rsidR="00D10B31" w:rsidRPr="001A5762" w14:paraId="140DC29F" w14:textId="77777777" w:rsidTr="00453E71">
        <w:trPr>
          <w:jc w:val="center"/>
        </w:trPr>
        <w:tc>
          <w:tcPr>
            <w:tcW w:w="3880" w:type="dxa"/>
            <w:vAlign w:val="center"/>
          </w:tcPr>
          <w:p w14:paraId="4CDD9493"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B99B2F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6</w:t>
            </w:r>
          </w:p>
        </w:tc>
        <w:tc>
          <w:tcPr>
            <w:tcW w:w="2881" w:type="dxa"/>
            <w:vMerge/>
          </w:tcPr>
          <w:p w14:paraId="02731588" w14:textId="77777777" w:rsidR="00D10B31" w:rsidRPr="001A5762" w:rsidRDefault="00D10B31" w:rsidP="00D10B31">
            <w:pPr>
              <w:tabs>
                <w:tab w:val="left" w:pos="9781"/>
              </w:tabs>
              <w:suppressAutoHyphens/>
              <w:spacing w:line="264" w:lineRule="auto"/>
              <w:jc w:val="center"/>
              <w:rPr>
                <w:rFonts w:ascii="Times New Roman" w:hAnsi="Times New Roman"/>
                <w:bCs/>
                <w:szCs w:val="20"/>
              </w:rPr>
            </w:pPr>
          </w:p>
        </w:tc>
      </w:tr>
      <w:tr w:rsidR="00D10B31" w:rsidRPr="001A5762" w14:paraId="06397B1D" w14:textId="77777777" w:rsidTr="00453E71">
        <w:trPr>
          <w:jc w:val="center"/>
        </w:trPr>
        <w:tc>
          <w:tcPr>
            <w:tcW w:w="3880" w:type="dxa"/>
            <w:vAlign w:val="center"/>
          </w:tcPr>
          <w:p w14:paraId="6EF01ACA"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0C409DBD"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17</w:t>
            </w:r>
          </w:p>
        </w:tc>
        <w:tc>
          <w:tcPr>
            <w:tcW w:w="2881" w:type="dxa"/>
            <w:vMerge/>
          </w:tcPr>
          <w:p w14:paraId="25F013EF"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E12666C" w14:textId="77777777" w:rsidTr="00453E71">
        <w:trPr>
          <w:jc w:val="center"/>
        </w:trPr>
        <w:tc>
          <w:tcPr>
            <w:tcW w:w="3880" w:type="dxa"/>
            <w:vAlign w:val="center"/>
          </w:tcPr>
          <w:p w14:paraId="6634BF5B"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109DEC44"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13</w:t>
            </w:r>
          </w:p>
        </w:tc>
        <w:tc>
          <w:tcPr>
            <w:tcW w:w="2881" w:type="dxa"/>
            <w:vMerge/>
          </w:tcPr>
          <w:p w14:paraId="157D96E4"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0069F45" w14:textId="77777777" w:rsidTr="00453E71">
        <w:trPr>
          <w:jc w:val="center"/>
        </w:trPr>
        <w:tc>
          <w:tcPr>
            <w:tcW w:w="3880" w:type="dxa"/>
            <w:vAlign w:val="center"/>
          </w:tcPr>
          <w:p w14:paraId="72EFFC8C"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7BB8735A"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18</w:t>
            </w:r>
          </w:p>
        </w:tc>
        <w:tc>
          <w:tcPr>
            <w:tcW w:w="2881" w:type="dxa"/>
            <w:vMerge/>
          </w:tcPr>
          <w:p w14:paraId="6E2E447F"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338CD82C" w14:textId="77777777" w:rsidTr="00453E71">
        <w:trPr>
          <w:jc w:val="center"/>
        </w:trPr>
        <w:tc>
          <w:tcPr>
            <w:tcW w:w="3880" w:type="dxa"/>
            <w:vAlign w:val="center"/>
          </w:tcPr>
          <w:p w14:paraId="1918D989"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695E0A7A"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12</w:t>
            </w:r>
          </w:p>
        </w:tc>
        <w:tc>
          <w:tcPr>
            <w:tcW w:w="2881" w:type="dxa"/>
            <w:vMerge/>
          </w:tcPr>
          <w:p w14:paraId="57C4CA2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BD7EE84" w14:textId="77777777" w:rsidTr="00453E71">
        <w:trPr>
          <w:jc w:val="center"/>
        </w:trPr>
        <w:tc>
          <w:tcPr>
            <w:tcW w:w="3880" w:type="dxa"/>
            <w:vAlign w:val="center"/>
          </w:tcPr>
          <w:p w14:paraId="3D4DCFD3"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6D2AA233"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14</w:t>
            </w:r>
          </w:p>
        </w:tc>
        <w:tc>
          <w:tcPr>
            <w:tcW w:w="2881" w:type="dxa"/>
            <w:vMerge/>
          </w:tcPr>
          <w:p w14:paraId="179D627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7001A301" w14:textId="77777777" w:rsidTr="00453E71">
        <w:trPr>
          <w:jc w:val="center"/>
        </w:trPr>
        <w:tc>
          <w:tcPr>
            <w:tcW w:w="3880" w:type="dxa"/>
            <w:vAlign w:val="center"/>
          </w:tcPr>
          <w:p w14:paraId="75E5EBA8"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108E8498"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25</w:t>
            </w:r>
          </w:p>
        </w:tc>
        <w:tc>
          <w:tcPr>
            <w:tcW w:w="2881" w:type="dxa"/>
            <w:vMerge/>
          </w:tcPr>
          <w:p w14:paraId="468178B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73439725" w14:textId="77777777" w:rsidTr="00453E71">
        <w:trPr>
          <w:jc w:val="center"/>
        </w:trPr>
        <w:tc>
          <w:tcPr>
            <w:tcW w:w="3880" w:type="dxa"/>
            <w:vAlign w:val="center"/>
          </w:tcPr>
          <w:p w14:paraId="09D74DFC" w14:textId="77777777" w:rsidR="00D10B31" w:rsidRPr="00D10B31" w:rsidRDefault="00A30624" w:rsidP="00D10B31">
            <w:pPr>
              <w:rPr>
                <w:rFonts w:ascii="Times New Roman" w:hAnsi="Times New Roman"/>
                <w:color w:val="000000"/>
                <w:szCs w:val="22"/>
              </w:rPr>
            </w:pPr>
            <w:r>
              <w:rPr>
                <w:rFonts w:ascii="Times New Roman" w:hAnsi="Times New Roman"/>
                <w:color w:val="000000"/>
                <w:szCs w:val="22"/>
              </w:rPr>
              <w:t>3ф. прибор</w:t>
            </w:r>
            <w:r w:rsidR="00D10B31" w:rsidRPr="00D10B31">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23D7705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2</w:t>
            </w:r>
          </w:p>
        </w:tc>
        <w:tc>
          <w:tcPr>
            <w:tcW w:w="2881" w:type="dxa"/>
            <w:vMerge/>
          </w:tcPr>
          <w:p w14:paraId="1AFCE756"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1E52F074" w14:textId="77777777" w:rsidTr="00453E71">
        <w:trPr>
          <w:jc w:val="center"/>
        </w:trPr>
        <w:tc>
          <w:tcPr>
            <w:tcW w:w="3880" w:type="dxa"/>
            <w:vAlign w:val="center"/>
          </w:tcPr>
          <w:p w14:paraId="030A5C88" w14:textId="77777777" w:rsidR="00D10B31" w:rsidRPr="00D10B31" w:rsidRDefault="00453E71" w:rsidP="00D10B31">
            <w:pPr>
              <w:rPr>
                <w:rFonts w:ascii="Times New Roman" w:hAnsi="Times New Roman"/>
                <w:color w:val="000000"/>
                <w:szCs w:val="22"/>
              </w:rPr>
            </w:pPr>
            <w:r>
              <w:rPr>
                <w:rFonts w:ascii="Times New Roman" w:hAnsi="Times New Roman"/>
                <w:color w:val="000000"/>
                <w:szCs w:val="22"/>
              </w:rPr>
              <w:t>Шкаф</w:t>
            </w:r>
            <w:r w:rsidR="00D10B31" w:rsidRPr="00D10B31">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3F8C8B1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214</w:t>
            </w:r>
          </w:p>
        </w:tc>
        <w:tc>
          <w:tcPr>
            <w:tcW w:w="2881" w:type="dxa"/>
            <w:vMerge/>
          </w:tcPr>
          <w:p w14:paraId="0DC01E31"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6C9B5958" w14:textId="77777777" w:rsidTr="00453E71">
        <w:trPr>
          <w:jc w:val="center"/>
        </w:trPr>
        <w:tc>
          <w:tcPr>
            <w:tcW w:w="3880" w:type="dxa"/>
            <w:vAlign w:val="center"/>
          </w:tcPr>
          <w:p w14:paraId="6EDF63E3" w14:textId="77777777" w:rsidR="00D10B31" w:rsidRPr="00D10B31" w:rsidRDefault="00453E71" w:rsidP="00D10B31">
            <w:pPr>
              <w:rPr>
                <w:rFonts w:ascii="Times New Roman" w:hAnsi="Times New Roman"/>
                <w:szCs w:val="22"/>
              </w:rPr>
            </w:pPr>
            <w:r>
              <w:rPr>
                <w:rFonts w:ascii="Times New Roman" w:hAnsi="Times New Roman"/>
                <w:szCs w:val="22"/>
              </w:rPr>
              <w:lastRenderedPageBreak/>
              <w:t>Трансформатор</w:t>
            </w:r>
            <w:r w:rsidR="00D10B31" w:rsidRPr="00D10B31">
              <w:rPr>
                <w:rFonts w:ascii="Times New Roman" w:hAnsi="Times New Roman"/>
                <w:szCs w:val="22"/>
              </w:rPr>
              <w:t xml:space="preserve"> тока (0,66кВ) 600/5А</w:t>
            </w:r>
            <w:r w:rsidR="00D10B31" w:rsidRPr="00D10B31">
              <w:rPr>
                <w:rFonts w:ascii="Times New Roman" w:hAnsi="Times New Roman"/>
                <w:szCs w:val="22"/>
              </w:rPr>
              <w:br/>
              <w:t>(3 шт.), на ТП Общества.</w:t>
            </w:r>
          </w:p>
        </w:tc>
        <w:tc>
          <w:tcPr>
            <w:tcW w:w="1805" w:type="dxa"/>
            <w:vAlign w:val="center"/>
          </w:tcPr>
          <w:p w14:paraId="0B07DBD4"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2</w:t>
            </w:r>
          </w:p>
        </w:tc>
        <w:tc>
          <w:tcPr>
            <w:tcW w:w="2881" w:type="dxa"/>
            <w:vMerge/>
          </w:tcPr>
          <w:p w14:paraId="4788F7E8"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bl>
    <w:p w14:paraId="1EBF6B8C" w14:textId="77777777" w:rsidR="00453E71" w:rsidRDefault="00453E71" w:rsidP="00A30624">
      <w:pPr>
        <w:pStyle w:val="38"/>
        <w:shd w:val="clear" w:color="auto" w:fill="auto"/>
        <w:spacing w:before="0"/>
        <w:rPr>
          <w:bCs w:val="0"/>
          <w:sz w:val="22"/>
          <w:szCs w:val="22"/>
        </w:rPr>
      </w:pPr>
    </w:p>
    <w:p w14:paraId="308DA6F6" w14:textId="77777777" w:rsidR="00A30624" w:rsidRDefault="00A30624" w:rsidP="00A30624">
      <w:pPr>
        <w:pStyle w:val="38"/>
        <w:shd w:val="clear" w:color="auto" w:fill="auto"/>
        <w:spacing w:before="0"/>
        <w:rPr>
          <w:b w:val="0"/>
          <w:sz w:val="22"/>
          <w:szCs w:val="22"/>
        </w:rPr>
      </w:pPr>
    </w:p>
    <w:p w14:paraId="454B01AF" w14:textId="77777777" w:rsidR="00121F6C" w:rsidRPr="00395FD5" w:rsidRDefault="00121F6C" w:rsidP="00121F6C">
      <w:pPr>
        <w:pStyle w:val="38"/>
        <w:shd w:val="clear" w:color="auto" w:fill="auto"/>
        <w:spacing w:before="0"/>
        <w:jc w:val="center"/>
      </w:pPr>
      <w:r>
        <w:t>График передачи Сист</w:t>
      </w:r>
      <w:r w:rsidR="00D10B31">
        <w:t>емы в Лизинг спецификации № 3</w:t>
      </w:r>
    </w:p>
    <w:p w14:paraId="698C7A00" w14:textId="77777777" w:rsidR="00121F6C" w:rsidRDefault="00121F6C" w:rsidP="00121F6C">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D10B31">
        <w:rPr>
          <w:rFonts w:ascii="Times New Roman" w:hAnsi="Times New Roman"/>
        </w:rPr>
        <w:t>Рыбинского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w:t>
      </w:r>
      <w:r w:rsidR="00334B1A">
        <w:rPr>
          <w:rFonts w:ascii="Times New Roman" w:hAnsi="Times New Roman"/>
        </w:rPr>
        <w:t xml:space="preserve"> Ярэнерго</w:t>
      </w:r>
      <w:r>
        <w:rPr>
          <w:rFonts w:ascii="Times New Roman" w:hAnsi="Times New Roman"/>
        </w:rPr>
        <w:t xml:space="preserve">                          ПАО «МРСК </w:t>
      </w:r>
      <w:r w:rsidR="00334B1A">
        <w:rPr>
          <w:rFonts w:ascii="Times New Roman" w:hAnsi="Times New Roman"/>
        </w:rPr>
        <w:t>Центра</w:t>
      </w:r>
      <w:r>
        <w:rPr>
          <w:rFonts w:ascii="Times New Roman" w:hAnsi="Times New Roman"/>
        </w:rPr>
        <w:t>»</w:t>
      </w:r>
    </w:p>
    <w:p w14:paraId="4D3153A0" w14:textId="77777777" w:rsidR="00121F6C" w:rsidRPr="0050782D" w:rsidRDefault="00121F6C" w:rsidP="00121F6C">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121F6C" w:rsidRPr="001A5762" w14:paraId="3C1B532A" w14:textId="77777777" w:rsidTr="00453E71">
        <w:trPr>
          <w:trHeight w:val="761"/>
          <w:jc w:val="center"/>
        </w:trPr>
        <w:tc>
          <w:tcPr>
            <w:tcW w:w="3880" w:type="dxa"/>
            <w:tcMar>
              <w:left w:w="28" w:type="dxa"/>
              <w:right w:w="28" w:type="dxa"/>
            </w:tcMar>
          </w:tcPr>
          <w:p w14:paraId="7862041A"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6344579F"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4FE26A78"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334B1A" w:rsidRPr="001A5762" w14:paraId="0B9BBBC9" w14:textId="77777777" w:rsidTr="00453E71">
        <w:trPr>
          <w:jc w:val="center"/>
        </w:trPr>
        <w:tc>
          <w:tcPr>
            <w:tcW w:w="3880" w:type="dxa"/>
            <w:vAlign w:val="center"/>
          </w:tcPr>
          <w:p w14:paraId="7F52365D" w14:textId="2B529583" w:rsidR="00334B1A" w:rsidRPr="00334B1A" w:rsidRDefault="00A30624" w:rsidP="00334B1A">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334B1A" w:rsidRPr="00334B1A">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00334B1A" w:rsidRPr="00334B1A">
              <w:rPr>
                <w:rFonts w:ascii="Times New Roman" w:hAnsi="Times New Roman"/>
                <w:color w:val="000000"/>
                <w:szCs w:val="22"/>
              </w:rPr>
              <w:t xml:space="preserve">) </w:t>
            </w:r>
            <w:proofErr w:type="spellStart"/>
            <w:r w:rsidR="00334B1A" w:rsidRPr="00334B1A">
              <w:rPr>
                <w:rFonts w:ascii="Times New Roman" w:hAnsi="Times New Roman"/>
                <w:color w:val="000000"/>
                <w:szCs w:val="22"/>
              </w:rPr>
              <w:t>split</w:t>
            </w:r>
            <w:proofErr w:type="spellEnd"/>
            <w:r w:rsidR="00334B1A" w:rsidRPr="00334B1A">
              <w:rPr>
                <w:rFonts w:ascii="Times New Roman" w:hAnsi="Times New Roman"/>
                <w:color w:val="000000"/>
                <w:szCs w:val="22"/>
              </w:rPr>
              <w:t xml:space="preserve"> – исполнение (ФЛ, ЮЛ)</w:t>
            </w:r>
          </w:p>
        </w:tc>
        <w:tc>
          <w:tcPr>
            <w:tcW w:w="1805" w:type="dxa"/>
            <w:vAlign w:val="center"/>
          </w:tcPr>
          <w:p w14:paraId="0FFC9243"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9</w:t>
            </w:r>
            <w:r>
              <w:rPr>
                <w:rFonts w:ascii="Times New Roman" w:hAnsi="Times New Roman"/>
                <w:color w:val="000000"/>
                <w:szCs w:val="22"/>
              </w:rPr>
              <w:t> </w:t>
            </w:r>
            <w:r w:rsidRPr="00334B1A">
              <w:rPr>
                <w:rFonts w:ascii="Times New Roman" w:hAnsi="Times New Roman"/>
                <w:color w:val="000000"/>
                <w:szCs w:val="22"/>
              </w:rPr>
              <w:t>581</w:t>
            </w:r>
          </w:p>
        </w:tc>
        <w:tc>
          <w:tcPr>
            <w:tcW w:w="2881" w:type="dxa"/>
            <w:vMerge w:val="restart"/>
          </w:tcPr>
          <w:p w14:paraId="6783CD35"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664654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148E851A"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A94F948"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02C19E6"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6EA3EC2" w14:textId="77777777" w:rsidR="00334B1A" w:rsidRDefault="00334B1A" w:rsidP="00334B1A">
            <w:pPr>
              <w:tabs>
                <w:tab w:val="left" w:pos="9781"/>
              </w:tabs>
              <w:suppressAutoHyphens/>
              <w:spacing w:line="264" w:lineRule="auto"/>
              <w:jc w:val="center"/>
              <w:rPr>
                <w:rFonts w:ascii="Times New Roman" w:hAnsi="Times New Roman"/>
                <w:bCs/>
                <w:szCs w:val="20"/>
              </w:rPr>
            </w:pPr>
          </w:p>
          <w:p w14:paraId="537666C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051C16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5B754F7A"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E76EAF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320E051"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F4A746B"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661036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2CCCB7C"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5A6FCBD"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23A83F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9E5E9D3" w14:textId="77777777" w:rsidR="00334B1A" w:rsidRDefault="00334B1A" w:rsidP="00334B1A">
            <w:pPr>
              <w:tabs>
                <w:tab w:val="left" w:pos="9781"/>
              </w:tabs>
              <w:suppressAutoHyphens/>
              <w:spacing w:line="264" w:lineRule="auto"/>
              <w:jc w:val="center"/>
              <w:rPr>
                <w:rFonts w:ascii="Times New Roman" w:hAnsi="Times New Roman"/>
                <w:bCs/>
                <w:szCs w:val="20"/>
              </w:rPr>
            </w:pPr>
          </w:p>
          <w:p w14:paraId="14481075" w14:textId="77777777" w:rsidR="00334B1A" w:rsidRDefault="00334B1A" w:rsidP="00334B1A">
            <w:pPr>
              <w:tabs>
                <w:tab w:val="left" w:pos="9781"/>
              </w:tabs>
              <w:suppressAutoHyphens/>
              <w:spacing w:line="264" w:lineRule="auto"/>
              <w:jc w:val="center"/>
              <w:rPr>
                <w:rFonts w:ascii="Times New Roman" w:hAnsi="Times New Roman"/>
                <w:bCs/>
                <w:szCs w:val="20"/>
              </w:rPr>
            </w:pPr>
          </w:p>
          <w:p w14:paraId="2BAC12F3"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35FC1D5" w14:textId="20BA6474" w:rsidR="00334B1A" w:rsidRPr="001A5762" w:rsidRDefault="004650C2" w:rsidP="00334B1A">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Февраль</w:t>
            </w:r>
            <w:r w:rsidR="00025B78" w:rsidRPr="00844B91">
              <w:rPr>
                <w:rFonts w:ascii="Times New Roman" w:hAnsi="Times New Roman"/>
                <w:bCs/>
                <w:szCs w:val="20"/>
              </w:rPr>
              <w:t xml:space="preserve"> </w:t>
            </w:r>
            <w:r w:rsidR="00334B1A" w:rsidRPr="00844B91">
              <w:rPr>
                <w:rFonts w:ascii="Times New Roman" w:hAnsi="Times New Roman"/>
                <w:bCs/>
                <w:szCs w:val="20"/>
              </w:rPr>
              <w:t>202</w:t>
            </w:r>
            <w:r w:rsidR="000F2972">
              <w:rPr>
                <w:rFonts w:ascii="Times New Roman" w:hAnsi="Times New Roman"/>
                <w:bCs/>
                <w:szCs w:val="20"/>
              </w:rPr>
              <w:t>2</w:t>
            </w:r>
          </w:p>
        </w:tc>
      </w:tr>
      <w:tr w:rsidR="00334B1A" w:rsidRPr="001A5762" w14:paraId="2D4CF233" w14:textId="77777777" w:rsidTr="00453E71">
        <w:trPr>
          <w:jc w:val="center"/>
        </w:trPr>
        <w:tc>
          <w:tcPr>
            <w:tcW w:w="3880" w:type="dxa"/>
            <w:vAlign w:val="center"/>
          </w:tcPr>
          <w:p w14:paraId="707FB25B"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334B1A" w:rsidRPr="00334B1A">
              <w:rPr>
                <w:rFonts w:ascii="Times New Roman" w:hAnsi="Times New Roman"/>
                <w:szCs w:val="22"/>
              </w:rPr>
              <w:t xml:space="preserve"> на неизолированный провод  </w:t>
            </w:r>
            <w:proofErr w:type="spellStart"/>
            <w:r w:rsidR="00334B1A" w:rsidRPr="00334B1A">
              <w:rPr>
                <w:rFonts w:ascii="Times New Roman" w:hAnsi="Times New Roman"/>
                <w:szCs w:val="22"/>
              </w:rPr>
              <w:t>split</w:t>
            </w:r>
            <w:proofErr w:type="spellEnd"/>
            <w:r w:rsidR="00334B1A" w:rsidRPr="00334B1A">
              <w:rPr>
                <w:rFonts w:ascii="Times New Roman" w:hAnsi="Times New Roman"/>
                <w:szCs w:val="22"/>
              </w:rPr>
              <w:t xml:space="preserve"> – исполнение (ФЛ, ЮЛ) </w:t>
            </w:r>
          </w:p>
        </w:tc>
        <w:tc>
          <w:tcPr>
            <w:tcW w:w="1805" w:type="dxa"/>
            <w:vAlign w:val="center"/>
          </w:tcPr>
          <w:p w14:paraId="6DEA50EE"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4 097</w:t>
            </w:r>
          </w:p>
        </w:tc>
        <w:tc>
          <w:tcPr>
            <w:tcW w:w="2881" w:type="dxa"/>
            <w:vMerge/>
          </w:tcPr>
          <w:p w14:paraId="512FAEAD" w14:textId="77777777" w:rsidR="00334B1A" w:rsidRPr="001A5762" w:rsidRDefault="00334B1A" w:rsidP="00334B1A">
            <w:pPr>
              <w:tabs>
                <w:tab w:val="left" w:pos="9781"/>
              </w:tabs>
              <w:suppressAutoHyphens/>
              <w:spacing w:line="264" w:lineRule="auto"/>
              <w:jc w:val="center"/>
              <w:rPr>
                <w:rFonts w:ascii="Times New Roman" w:hAnsi="Times New Roman"/>
                <w:bCs/>
                <w:szCs w:val="20"/>
              </w:rPr>
            </w:pPr>
          </w:p>
        </w:tc>
      </w:tr>
      <w:tr w:rsidR="00334B1A" w:rsidRPr="001A5762" w14:paraId="63E68298" w14:textId="77777777" w:rsidTr="00453E71">
        <w:trPr>
          <w:jc w:val="center"/>
        </w:trPr>
        <w:tc>
          <w:tcPr>
            <w:tcW w:w="3880" w:type="dxa"/>
            <w:vAlign w:val="center"/>
          </w:tcPr>
          <w:p w14:paraId="7BF44FB6"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334B1A" w:rsidRPr="00334B1A">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6A2FA5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41</w:t>
            </w:r>
          </w:p>
        </w:tc>
        <w:tc>
          <w:tcPr>
            <w:tcW w:w="2881" w:type="dxa"/>
            <w:vMerge/>
          </w:tcPr>
          <w:p w14:paraId="156BCEBA" w14:textId="77777777" w:rsidR="00334B1A" w:rsidRPr="001A5762" w:rsidRDefault="00334B1A" w:rsidP="00334B1A">
            <w:pPr>
              <w:tabs>
                <w:tab w:val="left" w:pos="9781"/>
              </w:tabs>
              <w:suppressAutoHyphens/>
              <w:spacing w:line="264" w:lineRule="auto"/>
              <w:jc w:val="center"/>
              <w:rPr>
                <w:rFonts w:ascii="Times New Roman" w:hAnsi="Times New Roman"/>
                <w:bCs/>
                <w:szCs w:val="20"/>
              </w:rPr>
            </w:pPr>
          </w:p>
        </w:tc>
      </w:tr>
      <w:tr w:rsidR="00334B1A" w:rsidRPr="001A5762" w14:paraId="7F72C652" w14:textId="77777777" w:rsidTr="00453E71">
        <w:trPr>
          <w:jc w:val="center"/>
        </w:trPr>
        <w:tc>
          <w:tcPr>
            <w:tcW w:w="3880" w:type="dxa"/>
            <w:vAlign w:val="center"/>
          </w:tcPr>
          <w:p w14:paraId="1D2CF6EF"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6109F003"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68</w:t>
            </w:r>
          </w:p>
        </w:tc>
        <w:tc>
          <w:tcPr>
            <w:tcW w:w="2881" w:type="dxa"/>
            <w:vMerge/>
          </w:tcPr>
          <w:p w14:paraId="55497DFA"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5C857CC" w14:textId="77777777" w:rsidTr="00453E71">
        <w:trPr>
          <w:jc w:val="center"/>
        </w:trPr>
        <w:tc>
          <w:tcPr>
            <w:tcW w:w="3880" w:type="dxa"/>
            <w:vAlign w:val="center"/>
          </w:tcPr>
          <w:p w14:paraId="712F2435"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388CFF2A"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31</w:t>
            </w:r>
          </w:p>
        </w:tc>
        <w:tc>
          <w:tcPr>
            <w:tcW w:w="2881" w:type="dxa"/>
            <w:vMerge/>
          </w:tcPr>
          <w:p w14:paraId="1425B61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D67D69B" w14:textId="77777777" w:rsidTr="00453E71">
        <w:trPr>
          <w:jc w:val="center"/>
        </w:trPr>
        <w:tc>
          <w:tcPr>
            <w:tcW w:w="3880" w:type="dxa"/>
            <w:vAlign w:val="center"/>
          </w:tcPr>
          <w:p w14:paraId="71DCD7BE"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404D7B6D"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58</w:t>
            </w:r>
          </w:p>
        </w:tc>
        <w:tc>
          <w:tcPr>
            <w:tcW w:w="2881" w:type="dxa"/>
            <w:vMerge/>
          </w:tcPr>
          <w:p w14:paraId="7784D18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8BBCF31" w14:textId="77777777" w:rsidTr="00453E71">
        <w:trPr>
          <w:jc w:val="center"/>
        </w:trPr>
        <w:tc>
          <w:tcPr>
            <w:tcW w:w="3880" w:type="dxa"/>
            <w:vAlign w:val="center"/>
          </w:tcPr>
          <w:p w14:paraId="53A0BDC4"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589CF0A7"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27</w:t>
            </w:r>
          </w:p>
        </w:tc>
        <w:tc>
          <w:tcPr>
            <w:tcW w:w="2881" w:type="dxa"/>
            <w:vMerge/>
          </w:tcPr>
          <w:p w14:paraId="17C9187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F592941" w14:textId="77777777" w:rsidTr="00453E71">
        <w:trPr>
          <w:jc w:val="center"/>
        </w:trPr>
        <w:tc>
          <w:tcPr>
            <w:tcW w:w="3880" w:type="dxa"/>
            <w:vAlign w:val="center"/>
          </w:tcPr>
          <w:p w14:paraId="7808555A"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Трехфазный</w:t>
            </w:r>
            <w:r w:rsidR="00334B1A" w:rsidRPr="00334B1A">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805" w:type="dxa"/>
            <w:vAlign w:val="center"/>
          </w:tcPr>
          <w:p w14:paraId="72BF53A1"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30F84418"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69E9BBB" w14:textId="77777777" w:rsidTr="00453E71">
        <w:trPr>
          <w:jc w:val="center"/>
        </w:trPr>
        <w:tc>
          <w:tcPr>
            <w:tcW w:w="3880" w:type="dxa"/>
            <w:vAlign w:val="center"/>
          </w:tcPr>
          <w:p w14:paraId="5A9088F7"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75E34A3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20</w:t>
            </w:r>
          </w:p>
        </w:tc>
        <w:tc>
          <w:tcPr>
            <w:tcW w:w="2881" w:type="dxa"/>
            <w:vMerge/>
          </w:tcPr>
          <w:p w14:paraId="2BA2FBB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36BFD15" w14:textId="77777777" w:rsidTr="00453E71">
        <w:trPr>
          <w:jc w:val="center"/>
        </w:trPr>
        <w:tc>
          <w:tcPr>
            <w:tcW w:w="3880" w:type="dxa"/>
            <w:vAlign w:val="center"/>
          </w:tcPr>
          <w:p w14:paraId="2DC91406"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Трехфазный</w:t>
            </w:r>
            <w:r w:rsidR="00334B1A" w:rsidRPr="00334B1A">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w:t>
            </w:r>
            <w:r w:rsidR="00334B1A" w:rsidRPr="00334B1A">
              <w:rPr>
                <w:rFonts w:ascii="Times New Roman" w:hAnsi="Times New Roman"/>
                <w:color w:val="000000"/>
                <w:szCs w:val="22"/>
              </w:rPr>
              <w:lastRenderedPageBreak/>
              <w:t>комплектом ТТ (3 шт.) 400/5А с размещением  на опоре (ФЛ, ЮЛ)</w:t>
            </w:r>
          </w:p>
        </w:tc>
        <w:tc>
          <w:tcPr>
            <w:tcW w:w="1805" w:type="dxa"/>
            <w:vAlign w:val="center"/>
          </w:tcPr>
          <w:p w14:paraId="161201C6"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lastRenderedPageBreak/>
              <w:t>1</w:t>
            </w:r>
          </w:p>
        </w:tc>
        <w:tc>
          <w:tcPr>
            <w:tcW w:w="2881" w:type="dxa"/>
            <w:vMerge/>
          </w:tcPr>
          <w:p w14:paraId="4BDAC95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D04039B" w14:textId="77777777" w:rsidTr="00453E71">
        <w:trPr>
          <w:jc w:val="center"/>
        </w:trPr>
        <w:tc>
          <w:tcPr>
            <w:tcW w:w="3880" w:type="dxa"/>
            <w:vAlign w:val="center"/>
          </w:tcPr>
          <w:p w14:paraId="00D8D19E"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334B1A" w:rsidRPr="00334B1A">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18EE5CB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73</w:t>
            </w:r>
          </w:p>
        </w:tc>
        <w:tc>
          <w:tcPr>
            <w:tcW w:w="2881" w:type="dxa"/>
            <w:vMerge/>
          </w:tcPr>
          <w:p w14:paraId="0B67827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5B3DD4C7" w14:textId="77777777" w:rsidTr="00A30624">
        <w:trPr>
          <w:trHeight w:val="1025"/>
          <w:jc w:val="center"/>
        </w:trPr>
        <w:tc>
          <w:tcPr>
            <w:tcW w:w="3880" w:type="dxa"/>
            <w:vAlign w:val="center"/>
          </w:tcPr>
          <w:p w14:paraId="3E0B0546"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3ф. прибор</w:t>
            </w:r>
            <w:r w:rsidR="00334B1A" w:rsidRPr="00334B1A">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47D613DA"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8</w:t>
            </w:r>
          </w:p>
        </w:tc>
        <w:tc>
          <w:tcPr>
            <w:tcW w:w="2881" w:type="dxa"/>
            <w:vMerge/>
          </w:tcPr>
          <w:p w14:paraId="7AC4640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C3CAE4B" w14:textId="77777777" w:rsidTr="00453E71">
        <w:trPr>
          <w:jc w:val="center"/>
        </w:trPr>
        <w:tc>
          <w:tcPr>
            <w:tcW w:w="3880" w:type="dxa"/>
            <w:vAlign w:val="center"/>
          </w:tcPr>
          <w:p w14:paraId="6E18C2B6"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3ф. прибор</w:t>
            </w:r>
            <w:r w:rsidR="00334B1A" w:rsidRPr="00334B1A">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46F2B9F3"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8</w:t>
            </w:r>
          </w:p>
        </w:tc>
        <w:tc>
          <w:tcPr>
            <w:tcW w:w="2881" w:type="dxa"/>
            <w:vMerge/>
          </w:tcPr>
          <w:p w14:paraId="68D4869A"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4B4D2903" w14:textId="77777777" w:rsidTr="00453E71">
        <w:trPr>
          <w:jc w:val="center"/>
        </w:trPr>
        <w:tc>
          <w:tcPr>
            <w:tcW w:w="3880" w:type="dxa"/>
            <w:vAlign w:val="center"/>
          </w:tcPr>
          <w:p w14:paraId="7EF73FBF" w14:textId="77777777" w:rsidR="00334B1A" w:rsidRPr="00334B1A" w:rsidRDefault="00A30624" w:rsidP="00CF38BE">
            <w:pPr>
              <w:rPr>
                <w:rFonts w:ascii="Times New Roman" w:hAnsi="Times New Roman"/>
                <w:color w:val="000000"/>
                <w:szCs w:val="22"/>
              </w:rPr>
            </w:pPr>
            <w:r>
              <w:rPr>
                <w:rFonts w:ascii="Times New Roman" w:hAnsi="Times New Roman"/>
                <w:color w:val="000000"/>
                <w:szCs w:val="22"/>
              </w:rPr>
              <w:t>Пункт</w:t>
            </w:r>
            <w:r w:rsidR="00334B1A" w:rsidRPr="00334B1A">
              <w:rPr>
                <w:rFonts w:ascii="Times New Roman" w:hAnsi="Times New Roman"/>
                <w:color w:val="000000"/>
                <w:szCs w:val="22"/>
              </w:rPr>
              <w:t xml:space="preserve"> коммерческого учета на границе балансовой принадлежности в линии 6(10) кВ </w:t>
            </w:r>
            <w:r w:rsidR="00CF38BE">
              <w:rPr>
                <w:rFonts w:ascii="Times New Roman" w:hAnsi="Times New Roman"/>
                <w:color w:val="000000"/>
                <w:szCs w:val="22"/>
              </w:rPr>
              <w:t>(комплект ТТ, ТН, шкаф учета)</w:t>
            </w:r>
          </w:p>
        </w:tc>
        <w:tc>
          <w:tcPr>
            <w:tcW w:w="1805" w:type="dxa"/>
            <w:vAlign w:val="center"/>
          </w:tcPr>
          <w:p w14:paraId="6E556DA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11</w:t>
            </w:r>
          </w:p>
        </w:tc>
        <w:tc>
          <w:tcPr>
            <w:tcW w:w="2881" w:type="dxa"/>
            <w:vMerge/>
          </w:tcPr>
          <w:p w14:paraId="5E5DB09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BBDE544" w14:textId="77777777" w:rsidTr="00453E71">
        <w:trPr>
          <w:jc w:val="center"/>
        </w:trPr>
        <w:tc>
          <w:tcPr>
            <w:tcW w:w="3880" w:type="dxa"/>
            <w:vAlign w:val="center"/>
          </w:tcPr>
          <w:p w14:paraId="6A2B37D9"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334B1A" w:rsidRPr="00334B1A">
              <w:rPr>
                <w:rFonts w:ascii="Times New Roman" w:hAnsi="Times New Roman"/>
                <w:color w:val="000000"/>
                <w:szCs w:val="22"/>
              </w:rPr>
              <w:t>ионистор</w:t>
            </w:r>
            <w:proofErr w:type="spellEnd"/>
            <w:r w:rsidR="00334B1A" w:rsidRPr="00334B1A">
              <w:rPr>
                <w:rFonts w:ascii="Times New Roman" w:hAnsi="Times New Roman"/>
                <w:color w:val="000000"/>
                <w:szCs w:val="22"/>
              </w:rPr>
              <w:t xml:space="preserve"> на </w:t>
            </w:r>
            <w:proofErr w:type="spellStart"/>
            <w:r w:rsidR="00334B1A" w:rsidRPr="00334B1A">
              <w:rPr>
                <w:rFonts w:ascii="Times New Roman" w:hAnsi="Times New Roman"/>
                <w:color w:val="000000"/>
                <w:szCs w:val="22"/>
              </w:rPr>
              <w:t>однотрансформаторных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170A5EEB"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33</w:t>
            </w:r>
          </w:p>
        </w:tc>
        <w:tc>
          <w:tcPr>
            <w:tcW w:w="2881" w:type="dxa"/>
            <w:vMerge/>
          </w:tcPr>
          <w:p w14:paraId="03E8241B"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F46E8A2" w14:textId="77777777" w:rsidTr="00453E71">
        <w:trPr>
          <w:jc w:val="center"/>
        </w:trPr>
        <w:tc>
          <w:tcPr>
            <w:tcW w:w="3880" w:type="dxa"/>
            <w:vAlign w:val="center"/>
          </w:tcPr>
          <w:p w14:paraId="3F114A2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однотрансформаторных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5569C1A"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375</w:t>
            </w:r>
          </w:p>
        </w:tc>
        <w:tc>
          <w:tcPr>
            <w:tcW w:w="2881" w:type="dxa"/>
            <w:vMerge/>
          </w:tcPr>
          <w:p w14:paraId="36AF546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3542D20" w14:textId="77777777" w:rsidTr="00453E71">
        <w:trPr>
          <w:jc w:val="center"/>
        </w:trPr>
        <w:tc>
          <w:tcPr>
            <w:tcW w:w="3880" w:type="dxa"/>
            <w:vAlign w:val="center"/>
          </w:tcPr>
          <w:p w14:paraId="5E578589"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источник резервного питания на </w:t>
            </w:r>
            <w:proofErr w:type="spellStart"/>
            <w:r w:rsidR="00334B1A" w:rsidRPr="00334B1A">
              <w:rPr>
                <w:rFonts w:ascii="Times New Roman" w:hAnsi="Times New Roman"/>
                <w:color w:val="000000"/>
                <w:szCs w:val="22"/>
              </w:rPr>
              <w:t>двухтрансформаторных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5EAACE2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59B4ACC0"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7EFEA9E" w14:textId="77777777" w:rsidTr="00453E71">
        <w:trPr>
          <w:jc w:val="center"/>
        </w:trPr>
        <w:tc>
          <w:tcPr>
            <w:tcW w:w="3880" w:type="dxa"/>
            <w:vAlign w:val="center"/>
          </w:tcPr>
          <w:p w14:paraId="4F53E344"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двухтрансформаторных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w:t>
            </w:r>
            <w:r w:rsidR="00334B1A" w:rsidRPr="00334B1A">
              <w:rPr>
                <w:rFonts w:ascii="Times New Roman" w:hAnsi="Times New Roman"/>
                <w:color w:val="000000"/>
                <w:szCs w:val="22"/>
              </w:rPr>
              <w:lastRenderedPageBreak/>
              <w:t>потребителей более 20 и количеством отходящих фидеров не более 6 .</w:t>
            </w:r>
          </w:p>
        </w:tc>
        <w:tc>
          <w:tcPr>
            <w:tcW w:w="1805" w:type="dxa"/>
            <w:vAlign w:val="center"/>
          </w:tcPr>
          <w:p w14:paraId="60427BD9"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lastRenderedPageBreak/>
              <w:t>3</w:t>
            </w:r>
          </w:p>
        </w:tc>
        <w:tc>
          <w:tcPr>
            <w:tcW w:w="2881" w:type="dxa"/>
            <w:vMerge/>
          </w:tcPr>
          <w:p w14:paraId="719623F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542CF6E" w14:textId="77777777" w:rsidTr="00453E71">
        <w:trPr>
          <w:jc w:val="center"/>
        </w:trPr>
        <w:tc>
          <w:tcPr>
            <w:tcW w:w="3880" w:type="dxa"/>
            <w:vAlign w:val="center"/>
          </w:tcPr>
          <w:p w14:paraId="3A08885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однотрансформаторных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74633C62"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1E106015"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461FEB4" w14:textId="77777777" w:rsidTr="00453E71">
        <w:trPr>
          <w:jc w:val="center"/>
        </w:trPr>
        <w:tc>
          <w:tcPr>
            <w:tcW w:w="3880" w:type="dxa"/>
            <w:vAlign w:val="center"/>
          </w:tcPr>
          <w:p w14:paraId="1F1CABF2"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двухтрансформаторных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29FD157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2</w:t>
            </w:r>
          </w:p>
        </w:tc>
        <w:tc>
          <w:tcPr>
            <w:tcW w:w="2881" w:type="dxa"/>
            <w:vMerge/>
          </w:tcPr>
          <w:p w14:paraId="6D2E4D8D"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802C65B" w14:textId="77777777" w:rsidTr="00453E71">
        <w:trPr>
          <w:jc w:val="center"/>
        </w:trPr>
        <w:tc>
          <w:tcPr>
            <w:tcW w:w="3880" w:type="dxa"/>
            <w:vAlign w:val="center"/>
          </w:tcPr>
          <w:p w14:paraId="5E750932"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100/5А</w:t>
            </w:r>
            <w:r w:rsidR="00334B1A" w:rsidRPr="00334B1A">
              <w:rPr>
                <w:rFonts w:ascii="Times New Roman" w:hAnsi="Times New Roman"/>
                <w:szCs w:val="22"/>
              </w:rPr>
              <w:br/>
              <w:t>(3 шт.), на ТП Общества.</w:t>
            </w:r>
          </w:p>
        </w:tc>
        <w:tc>
          <w:tcPr>
            <w:tcW w:w="1805" w:type="dxa"/>
            <w:vAlign w:val="center"/>
          </w:tcPr>
          <w:p w14:paraId="4AEE99C8"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110</w:t>
            </w:r>
          </w:p>
        </w:tc>
        <w:tc>
          <w:tcPr>
            <w:tcW w:w="2881" w:type="dxa"/>
            <w:vMerge/>
          </w:tcPr>
          <w:p w14:paraId="3E8E6699"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C005097" w14:textId="77777777" w:rsidTr="00453E71">
        <w:trPr>
          <w:jc w:val="center"/>
        </w:trPr>
        <w:tc>
          <w:tcPr>
            <w:tcW w:w="3880" w:type="dxa"/>
            <w:vAlign w:val="center"/>
          </w:tcPr>
          <w:p w14:paraId="1D809BE7"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150/5А</w:t>
            </w:r>
            <w:r w:rsidR="00334B1A" w:rsidRPr="00334B1A">
              <w:rPr>
                <w:rFonts w:ascii="Times New Roman" w:hAnsi="Times New Roman"/>
                <w:szCs w:val="22"/>
              </w:rPr>
              <w:br/>
              <w:t>(3 шт.), на ТП Общества.</w:t>
            </w:r>
          </w:p>
        </w:tc>
        <w:tc>
          <w:tcPr>
            <w:tcW w:w="1805" w:type="dxa"/>
            <w:vAlign w:val="center"/>
          </w:tcPr>
          <w:p w14:paraId="69E9B6B8"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56</w:t>
            </w:r>
          </w:p>
        </w:tc>
        <w:tc>
          <w:tcPr>
            <w:tcW w:w="2881" w:type="dxa"/>
            <w:vMerge/>
          </w:tcPr>
          <w:p w14:paraId="4613ADD3"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492343EB" w14:textId="77777777" w:rsidTr="00453E71">
        <w:trPr>
          <w:jc w:val="center"/>
        </w:trPr>
        <w:tc>
          <w:tcPr>
            <w:tcW w:w="3880" w:type="dxa"/>
            <w:vAlign w:val="center"/>
          </w:tcPr>
          <w:p w14:paraId="3320A200"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200/5А</w:t>
            </w:r>
            <w:r w:rsidR="00334B1A" w:rsidRPr="00334B1A">
              <w:rPr>
                <w:rFonts w:ascii="Times New Roman" w:hAnsi="Times New Roman"/>
                <w:szCs w:val="22"/>
              </w:rPr>
              <w:br/>
              <w:t>(3 шт.), на ТП Общества.</w:t>
            </w:r>
          </w:p>
        </w:tc>
        <w:tc>
          <w:tcPr>
            <w:tcW w:w="1805" w:type="dxa"/>
            <w:vAlign w:val="center"/>
          </w:tcPr>
          <w:p w14:paraId="05F39845"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76</w:t>
            </w:r>
          </w:p>
        </w:tc>
        <w:tc>
          <w:tcPr>
            <w:tcW w:w="2881" w:type="dxa"/>
            <w:vMerge/>
          </w:tcPr>
          <w:p w14:paraId="6D25405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AE95F9B" w14:textId="77777777" w:rsidTr="00453E71">
        <w:trPr>
          <w:jc w:val="center"/>
        </w:trPr>
        <w:tc>
          <w:tcPr>
            <w:tcW w:w="3880" w:type="dxa"/>
            <w:vAlign w:val="center"/>
          </w:tcPr>
          <w:p w14:paraId="68F16C41"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300/5А</w:t>
            </w:r>
            <w:r w:rsidR="00334B1A" w:rsidRPr="00334B1A">
              <w:rPr>
                <w:rFonts w:ascii="Times New Roman" w:hAnsi="Times New Roman"/>
                <w:szCs w:val="22"/>
              </w:rPr>
              <w:br/>
              <w:t>(3 шт.), на ТП Общества.</w:t>
            </w:r>
          </w:p>
        </w:tc>
        <w:tc>
          <w:tcPr>
            <w:tcW w:w="1805" w:type="dxa"/>
            <w:vAlign w:val="center"/>
          </w:tcPr>
          <w:p w14:paraId="10D2EA4F"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42</w:t>
            </w:r>
          </w:p>
        </w:tc>
        <w:tc>
          <w:tcPr>
            <w:tcW w:w="2881" w:type="dxa"/>
            <w:vMerge/>
          </w:tcPr>
          <w:p w14:paraId="0673935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B34DDB0" w14:textId="77777777" w:rsidTr="00453E71">
        <w:trPr>
          <w:jc w:val="center"/>
        </w:trPr>
        <w:tc>
          <w:tcPr>
            <w:tcW w:w="3880" w:type="dxa"/>
            <w:vAlign w:val="center"/>
          </w:tcPr>
          <w:p w14:paraId="06058AB7"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400/5А</w:t>
            </w:r>
            <w:r w:rsidR="00334B1A" w:rsidRPr="00334B1A">
              <w:rPr>
                <w:rFonts w:ascii="Times New Roman" w:hAnsi="Times New Roman"/>
                <w:szCs w:val="22"/>
              </w:rPr>
              <w:br/>
              <w:t>(3 шт.), на ТП Общества.</w:t>
            </w:r>
          </w:p>
        </w:tc>
        <w:tc>
          <w:tcPr>
            <w:tcW w:w="1805" w:type="dxa"/>
            <w:vAlign w:val="center"/>
          </w:tcPr>
          <w:p w14:paraId="1DA733F2"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15</w:t>
            </w:r>
          </w:p>
        </w:tc>
        <w:tc>
          <w:tcPr>
            <w:tcW w:w="2881" w:type="dxa"/>
            <w:vMerge/>
          </w:tcPr>
          <w:p w14:paraId="32809DD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EE02C5E" w14:textId="77777777" w:rsidTr="00453E71">
        <w:trPr>
          <w:jc w:val="center"/>
        </w:trPr>
        <w:tc>
          <w:tcPr>
            <w:tcW w:w="3880" w:type="dxa"/>
            <w:vAlign w:val="center"/>
          </w:tcPr>
          <w:p w14:paraId="06295779"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500/5А</w:t>
            </w:r>
            <w:r w:rsidR="00334B1A" w:rsidRPr="00334B1A">
              <w:rPr>
                <w:rFonts w:ascii="Times New Roman" w:hAnsi="Times New Roman"/>
                <w:szCs w:val="22"/>
              </w:rPr>
              <w:br/>
              <w:t>(3 шт.), на ТП Общества.</w:t>
            </w:r>
          </w:p>
        </w:tc>
        <w:tc>
          <w:tcPr>
            <w:tcW w:w="1805" w:type="dxa"/>
            <w:vAlign w:val="center"/>
          </w:tcPr>
          <w:p w14:paraId="7B0D68B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8</w:t>
            </w:r>
          </w:p>
        </w:tc>
        <w:tc>
          <w:tcPr>
            <w:tcW w:w="2881" w:type="dxa"/>
            <w:vMerge/>
          </w:tcPr>
          <w:p w14:paraId="4C771151"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A6FBA8B" w14:textId="77777777" w:rsidTr="00453E71">
        <w:trPr>
          <w:jc w:val="center"/>
        </w:trPr>
        <w:tc>
          <w:tcPr>
            <w:tcW w:w="3880" w:type="dxa"/>
            <w:vAlign w:val="center"/>
          </w:tcPr>
          <w:p w14:paraId="4912C0C1"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600/5А</w:t>
            </w:r>
            <w:r w:rsidR="00334B1A" w:rsidRPr="00334B1A">
              <w:rPr>
                <w:rFonts w:ascii="Times New Roman" w:hAnsi="Times New Roman"/>
                <w:szCs w:val="22"/>
              </w:rPr>
              <w:br/>
              <w:t>(3 шт.), на ТП Общества.</w:t>
            </w:r>
          </w:p>
        </w:tc>
        <w:tc>
          <w:tcPr>
            <w:tcW w:w="1805" w:type="dxa"/>
            <w:vAlign w:val="center"/>
          </w:tcPr>
          <w:p w14:paraId="6F798533"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19</w:t>
            </w:r>
          </w:p>
        </w:tc>
        <w:tc>
          <w:tcPr>
            <w:tcW w:w="2881" w:type="dxa"/>
            <w:vMerge/>
          </w:tcPr>
          <w:p w14:paraId="23F7F49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6108AF4F" w14:textId="77777777" w:rsidTr="00453E71">
        <w:trPr>
          <w:jc w:val="center"/>
        </w:trPr>
        <w:tc>
          <w:tcPr>
            <w:tcW w:w="3880" w:type="dxa"/>
            <w:vAlign w:val="center"/>
          </w:tcPr>
          <w:p w14:paraId="2B54575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Трансформатор</w:t>
            </w:r>
            <w:r w:rsidR="00334B1A" w:rsidRPr="00334B1A">
              <w:rPr>
                <w:rFonts w:ascii="Times New Roman" w:hAnsi="Times New Roman"/>
                <w:color w:val="000000"/>
                <w:szCs w:val="22"/>
              </w:rPr>
              <w:t xml:space="preserve"> тока (0,66кВ) 800/5А</w:t>
            </w:r>
            <w:r w:rsidR="00334B1A" w:rsidRPr="00334B1A">
              <w:rPr>
                <w:rFonts w:ascii="Times New Roman" w:hAnsi="Times New Roman"/>
                <w:color w:val="000000"/>
                <w:szCs w:val="22"/>
              </w:rPr>
              <w:br/>
              <w:t>(3 шт.), на ТП Общества.</w:t>
            </w:r>
          </w:p>
        </w:tc>
        <w:tc>
          <w:tcPr>
            <w:tcW w:w="1805" w:type="dxa"/>
            <w:vAlign w:val="center"/>
          </w:tcPr>
          <w:p w14:paraId="5DA76D5C"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w:t>
            </w:r>
          </w:p>
        </w:tc>
        <w:tc>
          <w:tcPr>
            <w:tcW w:w="2881" w:type="dxa"/>
            <w:vMerge/>
          </w:tcPr>
          <w:p w14:paraId="7B1B4A9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55F62E5D" w14:textId="77777777" w:rsidTr="00334B1A">
        <w:trPr>
          <w:trHeight w:val="600"/>
          <w:jc w:val="center"/>
        </w:trPr>
        <w:tc>
          <w:tcPr>
            <w:tcW w:w="3880" w:type="dxa"/>
            <w:vAlign w:val="center"/>
          </w:tcPr>
          <w:p w14:paraId="253A55AC"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1000/5А</w:t>
            </w:r>
            <w:r w:rsidR="00334B1A" w:rsidRPr="00334B1A">
              <w:rPr>
                <w:rFonts w:ascii="Times New Roman" w:hAnsi="Times New Roman"/>
                <w:szCs w:val="22"/>
              </w:rPr>
              <w:br/>
              <w:t xml:space="preserve">  (3 шт.), на ТП Общества.</w:t>
            </w:r>
          </w:p>
        </w:tc>
        <w:tc>
          <w:tcPr>
            <w:tcW w:w="1805" w:type="dxa"/>
            <w:vAlign w:val="center"/>
          </w:tcPr>
          <w:p w14:paraId="49F57782"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3</w:t>
            </w:r>
          </w:p>
        </w:tc>
        <w:tc>
          <w:tcPr>
            <w:tcW w:w="2881" w:type="dxa"/>
            <w:vMerge/>
          </w:tcPr>
          <w:p w14:paraId="68F68FC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bl>
    <w:p w14:paraId="605D8FA8" w14:textId="77777777" w:rsidR="00121F6C" w:rsidRDefault="00121F6C" w:rsidP="00121F6C">
      <w:pPr>
        <w:tabs>
          <w:tab w:val="left" w:pos="1500"/>
        </w:tabs>
        <w:ind w:firstLine="709"/>
        <w:rPr>
          <w:rFonts w:ascii="Times New Roman" w:hAnsi="Times New Roman"/>
          <w:b/>
          <w:sz w:val="22"/>
          <w:szCs w:val="22"/>
        </w:rPr>
      </w:pPr>
    </w:p>
    <w:p w14:paraId="005D1320" w14:textId="77777777" w:rsidR="00334B1A" w:rsidRDefault="00334B1A" w:rsidP="00121F6C">
      <w:pPr>
        <w:tabs>
          <w:tab w:val="left" w:pos="1500"/>
        </w:tabs>
        <w:ind w:firstLine="709"/>
        <w:rPr>
          <w:rFonts w:ascii="Times New Roman" w:hAnsi="Times New Roman"/>
          <w:b/>
          <w:sz w:val="22"/>
          <w:szCs w:val="22"/>
        </w:rPr>
      </w:pPr>
    </w:p>
    <w:p w14:paraId="0DB3661B" w14:textId="77777777" w:rsidR="00334B1A" w:rsidRDefault="00334B1A" w:rsidP="00121F6C">
      <w:pPr>
        <w:tabs>
          <w:tab w:val="left" w:pos="1500"/>
        </w:tabs>
        <w:ind w:firstLine="709"/>
        <w:rPr>
          <w:rFonts w:ascii="Times New Roman" w:hAnsi="Times New Roman"/>
          <w:b/>
          <w:sz w:val="22"/>
          <w:szCs w:val="22"/>
        </w:rPr>
      </w:pPr>
    </w:p>
    <w:p w14:paraId="3660C51F" w14:textId="77777777" w:rsidR="00334B1A" w:rsidRDefault="00334B1A" w:rsidP="00121F6C">
      <w:pPr>
        <w:tabs>
          <w:tab w:val="left" w:pos="1500"/>
        </w:tabs>
        <w:ind w:firstLine="709"/>
        <w:rPr>
          <w:rFonts w:ascii="Times New Roman" w:hAnsi="Times New Roman"/>
          <w:b/>
          <w:sz w:val="22"/>
          <w:szCs w:val="22"/>
        </w:rPr>
      </w:pPr>
    </w:p>
    <w:p w14:paraId="3976F7A8" w14:textId="77777777" w:rsidR="00334B1A" w:rsidRDefault="00334B1A" w:rsidP="00121F6C">
      <w:pPr>
        <w:tabs>
          <w:tab w:val="left" w:pos="1500"/>
        </w:tabs>
        <w:ind w:firstLine="709"/>
        <w:rPr>
          <w:rFonts w:ascii="Times New Roman" w:hAnsi="Times New Roman"/>
          <w:b/>
          <w:sz w:val="22"/>
          <w:szCs w:val="22"/>
        </w:rPr>
      </w:pPr>
    </w:p>
    <w:p w14:paraId="2407B955" w14:textId="77777777" w:rsidR="00334B1A" w:rsidRPr="00395FD5" w:rsidRDefault="00334B1A" w:rsidP="00334B1A">
      <w:pPr>
        <w:pStyle w:val="38"/>
        <w:shd w:val="clear" w:color="auto" w:fill="auto"/>
        <w:spacing w:before="0"/>
        <w:jc w:val="center"/>
      </w:pPr>
      <w:r>
        <w:t>График передачи Сист</w:t>
      </w:r>
      <w:r w:rsidR="00D54085">
        <w:t>емы в Лизинг спецификации № 4</w:t>
      </w:r>
    </w:p>
    <w:p w14:paraId="575DA86D" w14:textId="77777777" w:rsidR="00334B1A" w:rsidRPr="00334B1A" w:rsidRDefault="00334B1A" w:rsidP="00334B1A">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D54085">
        <w:rPr>
          <w:rFonts w:ascii="Times New Roman" w:hAnsi="Times New Roman"/>
        </w:rPr>
        <w:t>Брейтовского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3F13406E" w14:textId="77777777" w:rsidR="00121F6C" w:rsidRDefault="00121F6C" w:rsidP="00121F6C">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334B1A" w:rsidRPr="001A5762" w14:paraId="1BB7956B" w14:textId="77777777" w:rsidTr="00453E71">
        <w:trPr>
          <w:trHeight w:val="761"/>
          <w:jc w:val="center"/>
        </w:trPr>
        <w:tc>
          <w:tcPr>
            <w:tcW w:w="3880" w:type="dxa"/>
            <w:tcMar>
              <w:left w:w="28" w:type="dxa"/>
              <w:right w:w="28" w:type="dxa"/>
            </w:tcMar>
          </w:tcPr>
          <w:p w14:paraId="609B85D7"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96A66B1"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11F2691F"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D54085" w:rsidRPr="001A5762" w14:paraId="11451BFC" w14:textId="77777777" w:rsidTr="00453E71">
        <w:trPr>
          <w:jc w:val="center"/>
        </w:trPr>
        <w:tc>
          <w:tcPr>
            <w:tcW w:w="3880" w:type="dxa"/>
            <w:vAlign w:val="center"/>
          </w:tcPr>
          <w:p w14:paraId="6CEBE476" w14:textId="6A720E44" w:rsidR="00D54085" w:rsidRPr="00D54085" w:rsidRDefault="00A30624" w:rsidP="00D54085">
            <w:pPr>
              <w:rPr>
                <w:rFonts w:ascii="Times New Roman" w:hAnsi="Times New Roman"/>
                <w:color w:val="000000"/>
                <w:szCs w:val="22"/>
              </w:rPr>
            </w:pPr>
            <w:r>
              <w:rPr>
                <w:rFonts w:ascii="Times New Roman" w:hAnsi="Times New Roman"/>
                <w:color w:val="000000"/>
                <w:szCs w:val="22"/>
              </w:rPr>
              <w:t>1ф. прибор</w:t>
            </w:r>
            <w:r w:rsidR="00D54085" w:rsidRPr="00D54085">
              <w:rPr>
                <w:rFonts w:ascii="Times New Roman" w:hAnsi="Times New Roman"/>
                <w:color w:val="000000"/>
                <w:szCs w:val="22"/>
              </w:rPr>
              <w:t xml:space="preserve"> </w:t>
            </w:r>
            <w:r w:rsidR="002137E7" w:rsidRPr="002137E7">
              <w:rPr>
                <w:rFonts w:ascii="Times New Roman" w:hAnsi="Times New Roman"/>
                <w:color w:val="000000"/>
                <w:szCs w:val="22"/>
              </w:rPr>
              <w:t xml:space="preserve">(PLC/RF- технология) </w:t>
            </w:r>
            <w:r w:rsidR="00D54085" w:rsidRPr="00D54085">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00D54085" w:rsidRPr="00D54085">
              <w:rPr>
                <w:rFonts w:ascii="Times New Roman" w:hAnsi="Times New Roman"/>
                <w:color w:val="000000"/>
                <w:szCs w:val="22"/>
              </w:rPr>
              <w:t xml:space="preserve">) </w:t>
            </w:r>
            <w:proofErr w:type="spellStart"/>
            <w:r w:rsidR="00D54085" w:rsidRPr="00D54085">
              <w:rPr>
                <w:rFonts w:ascii="Times New Roman" w:hAnsi="Times New Roman"/>
                <w:color w:val="000000"/>
                <w:szCs w:val="22"/>
              </w:rPr>
              <w:t>split</w:t>
            </w:r>
            <w:proofErr w:type="spellEnd"/>
            <w:r w:rsidR="00D54085" w:rsidRPr="00D54085">
              <w:rPr>
                <w:rFonts w:ascii="Times New Roman" w:hAnsi="Times New Roman"/>
                <w:color w:val="000000"/>
                <w:szCs w:val="22"/>
              </w:rPr>
              <w:t xml:space="preserve"> – исполнение (ФЛ, ЮЛ)</w:t>
            </w:r>
          </w:p>
        </w:tc>
        <w:tc>
          <w:tcPr>
            <w:tcW w:w="1805" w:type="dxa"/>
            <w:vAlign w:val="center"/>
          </w:tcPr>
          <w:p w14:paraId="30A884B8"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502</w:t>
            </w:r>
          </w:p>
        </w:tc>
        <w:tc>
          <w:tcPr>
            <w:tcW w:w="2881" w:type="dxa"/>
            <w:vMerge w:val="restart"/>
          </w:tcPr>
          <w:p w14:paraId="4BF85871" w14:textId="77777777" w:rsidR="00D54085" w:rsidRDefault="00D54085" w:rsidP="00D54085">
            <w:pPr>
              <w:tabs>
                <w:tab w:val="left" w:pos="9781"/>
              </w:tabs>
              <w:suppressAutoHyphens/>
              <w:spacing w:line="264" w:lineRule="auto"/>
              <w:jc w:val="center"/>
              <w:rPr>
                <w:rFonts w:ascii="Times New Roman" w:hAnsi="Times New Roman"/>
                <w:bCs/>
                <w:szCs w:val="20"/>
              </w:rPr>
            </w:pPr>
          </w:p>
          <w:p w14:paraId="1165B97A" w14:textId="77777777" w:rsidR="00A30624" w:rsidRDefault="00A30624" w:rsidP="00A30624">
            <w:pPr>
              <w:tabs>
                <w:tab w:val="left" w:pos="9781"/>
              </w:tabs>
              <w:suppressAutoHyphens/>
              <w:spacing w:line="264" w:lineRule="auto"/>
              <w:rPr>
                <w:rFonts w:ascii="Times New Roman" w:hAnsi="Times New Roman"/>
                <w:bCs/>
                <w:szCs w:val="20"/>
              </w:rPr>
            </w:pPr>
          </w:p>
          <w:p w14:paraId="0689294F" w14:textId="77777777" w:rsidR="002137E7" w:rsidRDefault="002137E7" w:rsidP="00A30624">
            <w:pPr>
              <w:tabs>
                <w:tab w:val="left" w:pos="9781"/>
              </w:tabs>
              <w:suppressAutoHyphens/>
              <w:spacing w:line="264" w:lineRule="auto"/>
              <w:rPr>
                <w:rFonts w:ascii="Times New Roman" w:hAnsi="Times New Roman"/>
                <w:bCs/>
                <w:szCs w:val="20"/>
              </w:rPr>
            </w:pPr>
          </w:p>
          <w:p w14:paraId="570260B6" w14:textId="519C5E6F" w:rsidR="00D54085" w:rsidRPr="001A5762" w:rsidRDefault="004650C2" w:rsidP="00D54085">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Декабрь</w:t>
            </w:r>
            <w:r w:rsidR="00025B78" w:rsidRPr="00844B91">
              <w:rPr>
                <w:rFonts w:ascii="Times New Roman" w:hAnsi="Times New Roman"/>
                <w:bCs/>
                <w:szCs w:val="20"/>
              </w:rPr>
              <w:t xml:space="preserve"> </w:t>
            </w:r>
            <w:r w:rsidR="00D54085" w:rsidRPr="00844B91">
              <w:rPr>
                <w:rFonts w:ascii="Times New Roman" w:hAnsi="Times New Roman"/>
                <w:bCs/>
                <w:szCs w:val="20"/>
              </w:rPr>
              <w:t>2021</w:t>
            </w:r>
          </w:p>
        </w:tc>
      </w:tr>
      <w:tr w:rsidR="00D54085" w:rsidRPr="001A5762" w14:paraId="1CBF7CB9" w14:textId="77777777" w:rsidTr="00453E71">
        <w:trPr>
          <w:jc w:val="center"/>
        </w:trPr>
        <w:tc>
          <w:tcPr>
            <w:tcW w:w="3880" w:type="dxa"/>
            <w:vAlign w:val="center"/>
          </w:tcPr>
          <w:p w14:paraId="234F3B4F" w14:textId="77777777" w:rsidR="00D54085" w:rsidRPr="00D54085" w:rsidRDefault="00A30624" w:rsidP="00D54085">
            <w:pPr>
              <w:rPr>
                <w:rFonts w:ascii="Times New Roman" w:hAnsi="Times New Roman"/>
                <w:szCs w:val="22"/>
              </w:rPr>
            </w:pPr>
            <w:r>
              <w:rPr>
                <w:rFonts w:ascii="Times New Roman" w:hAnsi="Times New Roman"/>
                <w:szCs w:val="22"/>
              </w:rPr>
              <w:lastRenderedPageBreak/>
              <w:t>3ф. прибор</w:t>
            </w:r>
            <w:r w:rsidR="00D54085" w:rsidRPr="00D54085">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D54085" w:rsidRPr="00D54085">
              <w:rPr>
                <w:rFonts w:ascii="Times New Roman" w:hAnsi="Times New Roman"/>
                <w:szCs w:val="22"/>
              </w:rPr>
              <w:t xml:space="preserve">на неизолированный провод  </w:t>
            </w:r>
            <w:proofErr w:type="spellStart"/>
            <w:r w:rsidR="00D54085" w:rsidRPr="00D54085">
              <w:rPr>
                <w:rFonts w:ascii="Times New Roman" w:hAnsi="Times New Roman"/>
                <w:szCs w:val="22"/>
              </w:rPr>
              <w:t>split</w:t>
            </w:r>
            <w:proofErr w:type="spellEnd"/>
            <w:r w:rsidR="00D54085" w:rsidRPr="00D54085">
              <w:rPr>
                <w:rFonts w:ascii="Times New Roman" w:hAnsi="Times New Roman"/>
                <w:szCs w:val="22"/>
              </w:rPr>
              <w:t xml:space="preserve"> – исполнение (ФЛ, ЮЛ) </w:t>
            </w:r>
          </w:p>
        </w:tc>
        <w:tc>
          <w:tcPr>
            <w:tcW w:w="1805" w:type="dxa"/>
            <w:vAlign w:val="center"/>
          </w:tcPr>
          <w:p w14:paraId="31A31859"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174</w:t>
            </w:r>
          </w:p>
        </w:tc>
        <w:tc>
          <w:tcPr>
            <w:tcW w:w="2881" w:type="dxa"/>
            <w:vMerge/>
          </w:tcPr>
          <w:p w14:paraId="58E9CF38" w14:textId="77777777" w:rsidR="00D54085" w:rsidRPr="001A5762" w:rsidRDefault="00D54085" w:rsidP="00D54085">
            <w:pPr>
              <w:tabs>
                <w:tab w:val="left" w:pos="9781"/>
              </w:tabs>
              <w:suppressAutoHyphens/>
              <w:spacing w:line="264" w:lineRule="auto"/>
              <w:jc w:val="center"/>
              <w:rPr>
                <w:rFonts w:ascii="Times New Roman" w:hAnsi="Times New Roman"/>
                <w:bCs/>
                <w:szCs w:val="20"/>
              </w:rPr>
            </w:pPr>
          </w:p>
        </w:tc>
      </w:tr>
      <w:tr w:rsidR="00D54085" w:rsidRPr="001A5762" w14:paraId="414E0DD7" w14:textId="77777777" w:rsidTr="00453E71">
        <w:trPr>
          <w:jc w:val="center"/>
        </w:trPr>
        <w:tc>
          <w:tcPr>
            <w:tcW w:w="3880" w:type="dxa"/>
            <w:vAlign w:val="center"/>
          </w:tcPr>
          <w:p w14:paraId="792095D4" w14:textId="77777777" w:rsidR="00D54085" w:rsidRPr="00D54085" w:rsidRDefault="00A30624" w:rsidP="00D54085">
            <w:pPr>
              <w:rPr>
                <w:rFonts w:ascii="Times New Roman" w:hAnsi="Times New Roman"/>
                <w:szCs w:val="22"/>
              </w:rPr>
            </w:pPr>
            <w:r>
              <w:rPr>
                <w:rFonts w:ascii="Times New Roman" w:hAnsi="Times New Roman"/>
                <w:szCs w:val="22"/>
              </w:rPr>
              <w:t>3ф. прибор</w:t>
            </w:r>
            <w:r w:rsidR="00D54085" w:rsidRPr="00D54085">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7220D0F0"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6</w:t>
            </w:r>
          </w:p>
        </w:tc>
        <w:tc>
          <w:tcPr>
            <w:tcW w:w="2881" w:type="dxa"/>
            <w:vMerge/>
          </w:tcPr>
          <w:p w14:paraId="6FFC68D1" w14:textId="77777777" w:rsidR="00D54085" w:rsidRPr="001A5762" w:rsidRDefault="00D54085" w:rsidP="00D54085">
            <w:pPr>
              <w:tabs>
                <w:tab w:val="left" w:pos="9781"/>
              </w:tabs>
              <w:suppressAutoHyphens/>
              <w:spacing w:line="264" w:lineRule="auto"/>
              <w:jc w:val="center"/>
              <w:rPr>
                <w:rFonts w:ascii="Times New Roman" w:hAnsi="Times New Roman"/>
                <w:bCs/>
                <w:szCs w:val="20"/>
              </w:rPr>
            </w:pPr>
          </w:p>
        </w:tc>
      </w:tr>
      <w:tr w:rsidR="00D54085" w:rsidRPr="001A5762" w14:paraId="0E7D4254" w14:textId="77777777" w:rsidTr="00453E71">
        <w:trPr>
          <w:jc w:val="center"/>
        </w:trPr>
        <w:tc>
          <w:tcPr>
            <w:tcW w:w="3880" w:type="dxa"/>
            <w:vAlign w:val="center"/>
          </w:tcPr>
          <w:p w14:paraId="6A75CAF1"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100/5А с размещением  на опоре (ФЛ, ЮЛ</w:t>
            </w:r>
          </w:p>
        </w:tc>
        <w:tc>
          <w:tcPr>
            <w:tcW w:w="1805" w:type="dxa"/>
            <w:vAlign w:val="center"/>
          </w:tcPr>
          <w:p w14:paraId="43F77796"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w:t>
            </w:r>
          </w:p>
        </w:tc>
        <w:tc>
          <w:tcPr>
            <w:tcW w:w="2881" w:type="dxa"/>
            <w:vMerge/>
          </w:tcPr>
          <w:p w14:paraId="07B38EE3"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A404100" w14:textId="77777777" w:rsidTr="00453E71">
        <w:trPr>
          <w:jc w:val="center"/>
        </w:trPr>
        <w:tc>
          <w:tcPr>
            <w:tcW w:w="3880" w:type="dxa"/>
            <w:vAlign w:val="center"/>
          </w:tcPr>
          <w:p w14:paraId="76665C44"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4FEE8F0B"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0DF27A08"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5CF28437" w14:textId="77777777" w:rsidTr="00453E71">
        <w:trPr>
          <w:jc w:val="center"/>
        </w:trPr>
        <w:tc>
          <w:tcPr>
            <w:tcW w:w="3880" w:type="dxa"/>
            <w:vAlign w:val="center"/>
          </w:tcPr>
          <w:p w14:paraId="7E0A6A66"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70A0BD3E"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6188ECD5"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06EFC2E" w14:textId="77777777" w:rsidTr="00453E71">
        <w:trPr>
          <w:jc w:val="center"/>
        </w:trPr>
        <w:tc>
          <w:tcPr>
            <w:tcW w:w="3880" w:type="dxa"/>
            <w:vAlign w:val="center"/>
          </w:tcPr>
          <w:p w14:paraId="5EC70DD7"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805" w:type="dxa"/>
            <w:vAlign w:val="center"/>
          </w:tcPr>
          <w:p w14:paraId="156AE579"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w:t>
            </w:r>
          </w:p>
        </w:tc>
        <w:tc>
          <w:tcPr>
            <w:tcW w:w="2881" w:type="dxa"/>
            <w:vMerge/>
          </w:tcPr>
          <w:p w14:paraId="40F209CE"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0291308F" w14:textId="77777777" w:rsidTr="00453E71">
        <w:trPr>
          <w:jc w:val="center"/>
        </w:trPr>
        <w:tc>
          <w:tcPr>
            <w:tcW w:w="3880" w:type="dxa"/>
            <w:vAlign w:val="center"/>
          </w:tcPr>
          <w:p w14:paraId="5CCD2A1B"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45D52CE4"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1E2813ED"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3A37CA91" w14:textId="77777777" w:rsidTr="00453E71">
        <w:trPr>
          <w:jc w:val="center"/>
        </w:trPr>
        <w:tc>
          <w:tcPr>
            <w:tcW w:w="3880" w:type="dxa"/>
            <w:vAlign w:val="center"/>
          </w:tcPr>
          <w:p w14:paraId="1700A00A"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E085B0F"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7199F423"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B88530A" w14:textId="77777777" w:rsidTr="00453E71">
        <w:trPr>
          <w:jc w:val="center"/>
        </w:trPr>
        <w:tc>
          <w:tcPr>
            <w:tcW w:w="3880" w:type="dxa"/>
            <w:vAlign w:val="center"/>
          </w:tcPr>
          <w:p w14:paraId="0962ED3A"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805" w:type="dxa"/>
            <w:vAlign w:val="center"/>
          </w:tcPr>
          <w:p w14:paraId="333387AA"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1</w:t>
            </w:r>
          </w:p>
        </w:tc>
        <w:tc>
          <w:tcPr>
            <w:tcW w:w="2881" w:type="dxa"/>
            <w:vMerge/>
          </w:tcPr>
          <w:p w14:paraId="5AE84412"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33895FC5" w14:textId="77777777" w:rsidTr="00453E71">
        <w:trPr>
          <w:jc w:val="center"/>
        </w:trPr>
        <w:tc>
          <w:tcPr>
            <w:tcW w:w="3880" w:type="dxa"/>
            <w:vAlign w:val="center"/>
          </w:tcPr>
          <w:p w14:paraId="57E65AB5" w14:textId="77777777" w:rsidR="00D54085" w:rsidRPr="00D54085" w:rsidRDefault="00A30624" w:rsidP="00D54085">
            <w:pPr>
              <w:rPr>
                <w:rFonts w:ascii="Times New Roman" w:hAnsi="Times New Roman"/>
                <w:szCs w:val="22"/>
              </w:rPr>
            </w:pPr>
            <w:r>
              <w:rPr>
                <w:rFonts w:ascii="Times New Roman" w:hAnsi="Times New Roman"/>
                <w:szCs w:val="22"/>
              </w:rPr>
              <w:t>3ф. прибор</w:t>
            </w:r>
            <w:r w:rsidR="00D54085" w:rsidRPr="00D54085">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3B32B4CF"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234F47FC"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08219D17" w14:textId="77777777" w:rsidTr="00453E71">
        <w:trPr>
          <w:jc w:val="center"/>
        </w:trPr>
        <w:tc>
          <w:tcPr>
            <w:tcW w:w="3880" w:type="dxa"/>
            <w:vAlign w:val="center"/>
          </w:tcPr>
          <w:p w14:paraId="382BDE83"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Шкаф</w:t>
            </w:r>
            <w:r w:rsidR="00D54085" w:rsidRPr="00D5408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D54085" w:rsidRPr="00D54085">
              <w:rPr>
                <w:rFonts w:ascii="Times New Roman" w:hAnsi="Times New Roman"/>
                <w:color w:val="000000"/>
                <w:szCs w:val="22"/>
              </w:rPr>
              <w:t>ионистор</w:t>
            </w:r>
            <w:proofErr w:type="spellEnd"/>
            <w:r w:rsidR="00D54085" w:rsidRPr="00D54085">
              <w:rPr>
                <w:rFonts w:ascii="Times New Roman" w:hAnsi="Times New Roman"/>
                <w:color w:val="000000"/>
                <w:szCs w:val="22"/>
              </w:rPr>
              <w:t xml:space="preserve"> на </w:t>
            </w:r>
            <w:proofErr w:type="spellStart"/>
            <w:r w:rsidR="00D54085" w:rsidRPr="00D54085">
              <w:rPr>
                <w:rFonts w:ascii="Times New Roman" w:hAnsi="Times New Roman"/>
                <w:color w:val="000000"/>
                <w:szCs w:val="22"/>
              </w:rPr>
              <w:t>однотрансформаторных</w:t>
            </w:r>
            <w:proofErr w:type="spellEnd"/>
            <w:r w:rsidR="00D54085" w:rsidRPr="00D5408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0604082F"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7</w:t>
            </w:r>
          </w:p>
        </w:tc>
        <w:tc>
          <w:tcPr>
            <w:tcW w:w="2881" w:type="dxa"/>
            <w:vMerge/>
          </w:tcPr>
          <w:p w14:paraId="63BA9637"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D38B7F0" w14:textId="77777777" w:rsidTr="00453E71">
        <w:trPr>
          <w:jc w:val="center"/>
        </w:trPr>
        <w:tc>
          <w:tcPr>
            <w:tcW w:w="3880" w:type="dxa"/>
            <w:vAlign w:val="center"/>
          </w:tcPr>
          <w:p w14:paraId="0C943E6B"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lastRenderedPageBreak/>
              <w:t>Шкаф</w:t>
            </w:r>
            <w:r w:rsidR="00D54085" w:rsidRPr="00D5408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w:t>
            </w:r>
            <w:r w:rsidR="00CF38BE">
              <w:rPr>
                <w:rFonts w:ascii="Times New Roman" w:hAnsi="Times New Roman"/>
                <w:color w:val="000000"/>
                <w:szCs w:val="22"/>
              </w:rPr>
              <w:t xml:space="preserve"> источник резервного питания на </w:t>
            </w:r>
            <w:proofErr w:type="spellStart"/>
            <w:r w:rsidR="00D54085" w:rsidRPr="00D54085">
              <w:rPr>
                <w:rFonts w:ascii="Times New Roman" w:hAnsi="Times New Roman"/>
                <w:color w:val="000000"/>
                <w:szCs w:val="22"/>
              </w:rPr>
              <w:t>однотрансформаторных</w:t>
            </w:r>
            <w:proofErr w:type="spellEnd"/>
            <w:r w:rsidR="00D54085" w:rsidRPr="00D5408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E2B5827"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23</w:t>
            </w:r>
          </w:p>
        </w:tc>
        <w:tc>
          <w:tcPr>
            <w:tcW w:w="2881" w:type="dxa"/>
            <w:vMerge/>
          </w:tcPr>
          <w:p w14:paraId="4FE19C5F"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0C83FE3" w14:textId="77777777" w:rsidTr="00453E71">
        <w:trPr>
          <w:jc w:val="center"/>
        </w:trPr>
        <w:tc>
          <w:tcPr>
            <w:tcW w:w="3880" w:type="dxa"/>
            <w:vAlign w:val="center"/>
          </w:tcPr>
          <w:p w14:paraId="23F53A58"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100/5А</w:t>
            </w:r>
            <w:r w:rsidR="00D54085" w:rsidRPr="00D54085">
              <w:rPr>
                <w:rFonts w:ascii="Times New Roman" w:hAnsi="Times New Roman"/>
                <w:szCs w:val="22"/>
              </w:rPr>
              <w:br/>
              <w:t>(3 шт.), на ТП Общества.</w:t>
            </w:r>
          </w:p>
        </w:tc>
        <w:tc>
          <w:tcPr>
            <w:tcW w:w="1805" w:type="dxa"/>
            <w:vAlign w:val="center"/>
          </w:tcPr>
          <w:p w14:paraId="11CC18BD"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13</w:t>
            </w:r>
          </w:p>
        </w:tc>
        <w:tc>
          <w:tcPr>
            <w:tcW w:w="2881" w:type="dxa"/>
            <w:vMerge/>
          </w:tcPr>
          <w:p w14:paraId="5DDDCB2C"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6F922920" w14:textId="77777777" w:rsidTr="00453E71">
        <w:trPr>
          <w:jc w:val="center"/>
        </w:trPr>
        <w:tc>
          <w:tcPr>
            <w:tcW w:w="3880" w:type="dxa"/>
            <w:vAlign w:val="center"/>
          </w:tcPr>
          <w:p w14:paraId="3D47A655"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150/5А</w:t>
            </w:r>
            <w:r w:rsidR="00D54085" w:rsidRPr="00D54085">
              <w:rPr>
                <w:rFonts w:ascii="Times New Roman" w:hAnsi="Times New Roman"/>
                <w:szCs w:val="22"/>
              </w:rPr>
              <w:br/>
              <w:t>(3 шт.), на ТП Общества.</w:t>
            </w:r>
          </w:p>
        </w:tc>
        <w:tc>
          <w:tcPr>
            <w:tcW w:w="1805" w:type="dxa"/>
            <w:vAlign w:val="center"/>
          </w:tcPr>
          <w:p w14:paraId="00C4CD92"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w:t>
            </w:r>
          </w:p>
        </w:tc>
        <w:tc>
          <w:tcPr>
            <w:tcW w:w="2881" w:type="dxa"/>
            <w:vMerge/>
          </w:tcPr>
          <w:p w14:paraId="190F007B"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7C1AA472" w14:textId="77777777" w:rsidTr="00453E71">
        <w:trPr>
          <w:jc w:val="center"/>
        </w:trPr>
        <w:tc>
          <w:tcPr>
            <w:tcW w:w="3880" w:type="dxa"/>
            <w:vAlign w:val="center"/>
          </w:tcPr>
          <w:p w14:paraId="5540B00A"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200/5А</w:t>
            </w:r>
            <w:r w:rsidR="00D54085" w:rsidRPr="00D54085">
              <w:rPr>
                <w:rFonts w:ascii="Times New Roman" w:hAnsi="Times New Roman"/>
                <w:szCs w:val="22"/>
              </w:rPr>
              <w:br/>
              <w:t>(3 шт.), на ТП Общества.</w:t>
            </w:r>
          </w:p>
        </w:tc>
        <w:tc>
          <w:tcPr>
            <w:tcW w:w="1805" w:type="dxa"/>
            <w:vAlign w:val="center"/>
          </w:tcPr>
          <w:p w14:paraId="2DAE5829"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1478DF49"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14AA357" w14:textId="77777777" w:rsidTr="00453E71">
        <w:trPr>
          <w:jc w:val="center"/>
        </w:trPr>
        <w:tc>
          <w:tcPr>
            <w:tcW w:w="3880" w:type="dxa"/>
            <w:vAlign w:val="center"/>
          </w:tcPr>
          <w:p w14:paraId="25239AB5"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300/5А</w:t>
            </w:r>
            <w:r w:rsidR="00D54085" w:rsidRPr="00D54085">
              <w:rPr>
                <w:rFonts w:ascii="Times New Roman" w:hAnsi="Times New Roman"/>
                <w:szCs w:val="22"/>
              </w:rPr>
              <w:br/>
              <w:t>(3 шт.), на ТП Общества.</w:t>
            </w:r>
          </w:p>
        </w:tc>
        <w:tc>
          <w:tcPr>
            <w:tcW w:w="1805" w:type="dxa"/>
            <w:vAlign w:val="center"/>
          </w:tcPr>
          <w:p w14:paraId="61F2DDCE"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5</w:t>
            </w:r>
          </w:p>
        </w:tc>
        <w:tc>
          <w:tcPr>
            <w:tcW w:w="2881" w:type="dxa"/>
            <w:vMerge/>
          </w:tcPr>
          <w:p w14:paraId="3D340FB0"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B084D8B" w14:textId="77777777" w:rsidTr="00453E71">
        <w:trPr>
          <w:jc w:val="center"/>
        </w:trPr>
        <w:tc>
          <w:tcPr>
            <w:tcW w:w="3880" w:type="dxa"/>
            <w:vAlign w:val="center"/>
          </w:tcPr>
          <w:p w14:paraId="7768F042"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400/5А</w:t>
            </w:r>
            <w:r w:rsidR="00D54085" w:rsidRPr="00D54085">
              <w:rPr>
                <w:rFonts w:ascii="Times New Roman" w:hAnsi="Times New Roman"/>
                <w:szCs w:val="22"/>
              </w:rPr>
              <w:br/>
              <w:t>(3 шт.), на ТП Общества.</w:t>
            </w:r>
          </w:p>
        </w:tc>
        <w:tc>
          <w:tcPr>
            <w:tcW w:w="1805" w:type="dxa"/>
            <w:vAlign w:val="center"/>
          </w:tcPr>
          <w:p w14:paraId="0FD601E6"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4</w:t>
            </w:r>
          </w:p>
        </w:tc>
        <w:tc>
          <w:tcPr>
            <w:tcW w:w="2881" w:type="dxa"/>
            <w:vMerge/>
          </w:tcPr>
          <w:p w14:paraId="20139A04"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44A57DF5" w14:textId="77777777" w:rsidTr="00453E71">
        <w:trPr>
          <w:jc w:val="center"/>
        </w:trPr>
        <w:tc>
          <w:tcPr>
            <w:tcW w:w="3880" w:type="dxa"/>
            <w:vAlign w:val="center"/>
          </w:tcPr>
          <w:p w14:paraId="789388E9"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600/5А</w:t>
            </w:r>
            <w:r w:rsidR="00D54085" w:rsidRPr="00D54085">
              <w:rPr>
                <w:rFonts w:ascii="Times New Roman" w:hAnsi="Times New Roman"/>
                <w:szCs w:val="22"/>
              </w:rPr>
              <w:br/>
              <w:t>(3 шт.), на ТП Общества.</w:t>
            </w:r>
          </w:p>
        </w:tc>
        <w:tc>
          <w:tcPr>
            <w:tcW w:w="1805" w:type="dxa"/>
            <w:vAlign w:val="center"/>
          </w:tcPr>
          <w:p w14:paraId="4EF8546B"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w:t>
            </w:r>
          </w:p>
        </w:tc>
        <w:tc>
          <w:tcPr>
            <w:tcW w:w="2881" w:type="dxa"/>
            <w:vMerge/>
          </w:tcPr>
          <w:p w14:paraId="27CB7DCA"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bl>
    <w:p w14:paraId="1BDDF619" w14:textId="77777777" w:rsidR="00121F6C" w:rsidRDefault="00121F6C" w:rsidP="00DE5BF2">
      <w:pPr>
        <w:ind w:firstLine="709"/>
        <w:jc w:val="right"/>
        <w:rPr>
          <w:rFonts w:ascii="Times New Roman" w:hAnsi="Times New Roman"/>
          <w:b/>
          <w:sz w:val="22"/>
          <w:szCs w:val="22"/>
        </w:rPr>
      </w:pPr>
    </w:p>
    <w:p w14:paraId="2D36EB9C" w14:textId="77777777" w:rsidR="001B3E65" w:rsidRDefault="001B3E65" w:rsidP="001B3E65">
      <w:pPr>
        <w:pStyle w:val="38"/>
        <w:shd w:val="clear" w:color="auto" w:fill="auto"/>
        <w:spacing w:before="0"/>
        <w:jc w:val="center"/>
      </w:pPr>
    </w:p>
    <w:p w14:paraId="2EF980F0" w14:textId="77777777" w:rsidR="001B3E65" w:rsidRDefault="001B3E65" w:rsidP="001B3E65">
      <w:pPr>
        <w:tabs>
          <w:tab w:val="left" w:pos="1500"/>
        </w:tabs>
        <w:ind w:firstLine="709"/>
        <w:rPr>
          <w:rFonts w:ascii="Times New Roman" w:hAnsi="Times New Roman"/>
          <w:b/>
          <w:sz w:val="22"/>
          <w:szCs w:val="22"/>
        </w:rPr>
      </w:pPr>
    </w:p>
    <w:p w14:paraId="34D432AE" w14:textId="77777777" w:rsidR="001B3E65" w:rsidRDefault="001B3E65" w:rsidP="00453E71">
      <w:pPr>
        <w:pStyle w:val="38"/>
        <w:shd w:val="clear" w:color="auto" w:fill="auto"/>
        <w:spacing w:before="0"/>
      </w:pPr>
    </w:p>
    <w:p w14:paraId="4BA91F97" w14:textId="77777777" w:rsidR="00453E71" w:rsidRDefault="00453E71" w:rsidP="00453E71">
      <w:pPr>
        <w:pStyle w:val="38"/>
        <w:shd w:val="clear" w:color="auto" w:fill="auto"/>
        <w:spacing w:before="0"/>
      </w:pPr>
    </w:p>
    <w:p w14:paraId="322DD0A7" w14:textId="77777777" w:rsidR="001B3E65" w:rsidRPr="00395FD5" w:rsidRDefault="001B3E65" w:rsidP="001B3E65">
      <w:pPr>
        <w:pStyle w:val="38"/>
        <w:shd w:val="clear" w:color="auto" w:fill="auto"/>
        <w:spacing w:before="0"/>
        <w:jc w:val="center"/>
      </w:pPr>
      <w:r>
        <w:t>График передачи Системы в Лизинг спецификации № 5</w:t>
      </w:r>
    </w:p>
    <w:p w14:paraId="22AA669E" w14:textId="77777777" w:rsidR="001B3E65" w:rsidRPr="00334B1A" w:rsidRDefault="001B3E65" w:rsidP="001B3E65">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Ростовского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7E2F8DF7" w14:textId="77777777" w:rsidR="001B3E65" w:rsidRDefault="001B3E65" w:rsidP="001B3E65">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1B3E65" w:rsidRPr="001A5762" w14:paraId="33AD8B10" w14:textId="77777777" w:rsidTr="00453E71">
        <w:trPr>
          <w:trHeight w:val="761"/>
          <w:jc w:val="center"/>
        </w:trPr>
        <w:tc>
          <w:tcPr>
            <w:tcW w:w="3880" w:type="dxa"/>
            <w:tcMar>
              <w:left w:w="28" w:type="dxa"/>
              <w:right w:w="28" w:type="dxa"/>
            </w:tcMar>
          </w:tcPr>
          <w:p w14:paraId="01664361"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B33A373"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171249FF"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1B3E65" w:rsidRPr="001A5762" w14:paraId="4048D824" w14:textId="77777777" w:rsidTr="00453E71">
        <w:trPr>
          <w:jc w:val="center"/>
        </w:trPr>
        <w:tc>
          <w:tcPr>
            <w:tcW w:w="3880" w:type="dxa"/>
            <w:vAlign w:val="center"/>
          </w:tcPr>
          <w:p w14:paraId="23BCACF8" w14:textId="1BF2B73A" w:rsidR="001B3E65" w:rsidRPr="001B3E65" w:rsidRDefault="00A30624" w:rsidP="001B3E65">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1B3E65" w:rsidRPr="001B3E65">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001B3E65" w:rsidRPr="001B3E65">
              <w:rPr>
                <w:rFonts w:ascii="Times New Roman" w:hAnsi="Times New Roman"/>
                <w:color w:val="000000"/>
                <w:szCs w:val="22"/>
              </w:rPr>
              <w:t xml:space="preserve">) </w:t>
            </w:r>
            <w:proofErr w:type="spellStart"/>
            <w:r w:rsidR="001B3E65" w:rsidRPr="001B3E65">
              <w:rPr>
                <w:rFonts w:ascii="Times New Roman" w:hAnsi="Times New Roman"/>
                <w:color w:val="000000"/>
                <w:szCs w:val="22"/>
              </w:rPr>
              <w:t>split</w:t>
            </w:r>
            <w:proofErr w:type="spellEnd"/>
            <w:r w:rsidR="001B3E65" w:rsidRPr="001B3E65">
              <w:rPr>
                <w:rFonts w:ascii="Times New Roman" w:hAnsi="Times New Roman"/>
                <w:color w:val="000000"/>
                <w:szCs w:val="22"/>
              </w:rPr>
              <w:t xml:space="preserve"> – исполнение (ФЛ, ЮЛ)</w:t>
            </w:r>
          </w:p>
        </w:tc>
        <w:tc>
          <w:tcPr>
            <w:tcW w:w="1805" w:type="dxa"/>
            <w:vAlign w:val="center"/>
          </w:tcPr>
          <w:p w14:paraId="18447CDD"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964</w:t>
            </w:r>
          </w:p>
        </w:tc>
        <w:tc>
          <w:tcPr>
            <w:tcW w:w="2881" w:type="dxa"/>
            <w:vMerge w:val="restart"/>
          </w:tcPr>
          <w:p w14:paraId="1676EAC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6B1A7D02"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723A9AF4"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4D576BC4"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2DCE120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55973A03"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25997542"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0B343B99"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6DDF0F28"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215562A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63B7451C"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08E34134"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11492F4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3FA8546C"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37BB7699" w14:textId="77777777" w:rsidR="001B3E65" w:rsidRPr="00977655" w:rsidRDefault="001B3E65" w:rsidP="00A30624">
            <w:pPr>
              <w:tabs>
                <w:tab w:val="left" w:pos="9781"/>
              </w:tabs>
              <w:suppressAutoHyphens/>
              <w:spacing w:line="264" w:lineRule="auto"/>
              <w:rPr>
                <w:rFonts w:ascii="Times New Roman" w:hAnsi="Times New Roman"/>
                <w:bCs/>
                <w:color w:val="FF0000"/>
                <w:szCs w:val="20"/>
              </w:rPr>
            </w:pPr>
          </w:p>
          <w:p w14:paraId="2DC18A60"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74E64097" w14:textId="6D55AC1D" w:rsidR="001B3E65" w:rsidRPr="00977655" w:rsidRDefault="004650C2" w:rsidP="001B3E65">
            <w:pPr>
              <w:tabs>
                <w:tab w:val="left" w:pos="9781"/>
              </w:tabs>
              <w:suppressAutoHyphens/>
              <w:spacing w:line="264" w:lineRule="auto"/>
              <w:jc w:val="center"/>
              <w:rPr>
                <w:rFonts w:ascii="Times New Roman" w:hAnsi="Times New Roman"/>
                <w:bCs/>
                <w:color w:val="FF0000"/>
                <w:szCs w:val="20"/>
              </w:rPr>
            </w:pPr>
            <w:r>
              <w:rPr>
                <w:rFonts w:ascii="Times New Roman" w:hAnsi="Times New Roman"/>
                <w:bCs/>
                <w:szCs w:val="20"/>
              </w:rPr>
              <w:t>Декабрь</w:t>
            </w:r>
            <w:r w:rsidR="00025B78" w:rsidRPr="00844B91">
              <w:rPr>
                <w:rFonts w:ascii="Times New Roman" w:hAnsi="Times New Roman"/>
                <w:bCs/>
                <w:szCs w:val="20"/>
              </w:rPr>
              <w:t xml:space="preserve"> </w:t>
            </w:r>
            <w:r w:rsidR="001B3E65" w:rsidRPr="00844B91">
              <w:rPr>
                <w:rFonts w:ascii="Times New Roman" w:hAnsi="Times New Roman"/>
                <w:bCs/>
                <w:szCs w:val="20"/>
              </w:rPr>
              <w:t>2021</w:t>
            </w:r>
          </w:p>
        </w:tc>
      </w:tr>
      <w:tr w:rsidR="001B3E65" w:rsidRPr="001A5762" w14:paraId="6AFCF808" w14:textId="77777777" w:rsidTr="00453E71">
        <w:trPr>
          <w:jc w:val="center"/>
        </w:trPr>
        <w:tc>
          <w:tcPr>
            <w:tcW w:w="3880" w:type="dxa"/>
            <w:vAlign w:val="center"/>
          </w:tcPr>
          <w:p w14:paraId="4598BD83"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1B3E65" w:rsidRPr="001B3E65">
              <w:rPr>
                <w:rFonts w:ascii="Times New Roman" w:hAnsi="Times New Roman"/>
                <w:szCs w:val="22"/>
              </w:rPr>
              <w:t xml:space="preserve"> на неизолированный провод  </w:t>
            </w:r>
            <w:proofErr w:type="spellStart"/>
            <w:r w:rsidR="001B3E65" w:rsidRPr="001B3E65">
              <w:rPr>
                <w:rFonts w:ascii="Times New Roman" w:hAnsi="Times New Roman"/>
                <w:szCs w:val="22"/>
              </w:rPr>
              <w:t>split</w:t>
            </w:r>
            <w:proofErr w:type="spellEnd"/>
            <w:r w:rsidR="001B3E65" w:rsidRPr="001B3E65">
              <w:rPr>
                <w:rFonts w:ascii="Times New Roman" w:hAnsi="Times New Roman"/>
                <w:szCs w:val="22"/>
              </w:rPr>
              <w:t xml:space="preserve"> – исполнение (ФЛ, ЮЛ) </w:t>
            </w:r>
          </w:p>
        </w:tc>
        <w:tc>
          <w:tcPr>
            <w:tcW w:w="1805" w:type="dxa"/>
            <w:vAlign w:val="center"/>
          </w:tcPr>
          <w:p w14:paraId="0FAB1BAA"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171</w:t>
            </w:r>
          </w:p>
        </w:tc>
        <w:tc>
          <w:tcPr>
            <w:tcW w:w="2881" w:type="dxa"/>
            <w:vMerge/>
          </w:tcPr>
          <w:p w14:paraId="325110C4" w14:textId="77777777" w:rsidR="001B3E65" w:rsidRPr="001A5762" w:rsidRDefault="001B3E65" w:rsidP="001B3E65">
            <w:pPr>
              <w:tabs>
                <w:tab w:val="left" w:pos="9781"/>
              </w:tabs>
              <w:suppressAutoHyphens/>
              <w:spacing w:line="264" w:lineRule="auto"/>
              <w:jc w:val="center"/>
              <w:rPr>
                <w:rFonts w:ascii="Times New Roman" w:hAnsi="Times New Roman"/>
                <w:bCs/>
                <w:szCs w:val="20"/>
              </w:rPr>
            </w:pPr>
          </w:p>
        </w:tc>
      </w:tr>
      <w:tr w:rsidR="001B3E65" w:rsidRPr="001A5762" w14:paraId="04138ED0" w14:textId="77777777" w:rsidTr="00453E71">
        <w:trPr>
          <w:jc w:val="center"/>
        </w:trPr>
        <w:tc>
          <w:tcPr>
            <w:tcW w:w="3880" w:type="dxa"/>
            <w:vAlign w:val="center"/>
          </w:tcPr>
          <w:p w14:paraId="05C43A07"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1B3E65" w:rsidRPr="001B3E65">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53F2E067"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2</w:t>
            </w:r>
          </w:p>
        </w:tc>
        <w:tc>
          <w:tcPr>
            <w:tcW w:w="2881" w:type="dxa"/>
            <w:vMerge/>
          </w:tcPr>
          <w:p w14:paraId="2797C2A9" w14:textId="77777777" w:rsidR="001B3E65" w:rsidRPr="001A5762" w:rsidRDefault="001B3E65" w:rsidP="001B3E65">
            <w:pPr>
              <w:tabs>
                <w:tab w:val="left" w:pos="9781"/>
              </w:tabs>
              <w:suppressAutoHyphens/>
              <w:spacing w:line="264" w:lineRule="auto"/>
              <w:jc w:val="center"/>
              <w:rPr>
                <w:rFonts w:ascii="Times New Roman" w:hAnsi="Times New Roman"/>
                <w:bCs/>
                <w:szCs w:val="20"/>
              </w:rPr>
            </w:pPr>
          </w:p>
        </w:tc>
      </w:tr>
      <w:tr w:rsidR="001B3E65" w:rsidRPr="001A5762" w14:paraId="11599843" w14:textId="77777777" w:rsidTr="00453E71">
        <w:trPr>
          <w:jc w:val="center"/>
        </w:trPr>
        <w:tc>
          <w:tcPr>
            <w:tcW w:w="3880" w:type="dxa"/>
            <w:vAlign w:val="center"/>
          </w:tcPr>
          <w:p w14:paraId="7D5A64A0"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0FD34EA1"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387C3DBF"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D7731FA" w14:textId="77777777" w:rsidTr="00453E71">
        <w:trPr>
          <w:jc w:val="center"/>
        </w:trPr>
        <w:tc>
          <w:tcPr>
            <w:tcW w:w="3880" w:type="dxa"/>
            <w:vAlign w:val="center"/>
          </w:tcPr>
          <w:p w14:paraId="35330DF2"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02AABAF5"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6AD30BC3"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401D63E" w14:textId="77777777" w:rsidTr="00453E71">
        <w:trPr>
          <w:jc w:val="center"/>
        </w:trPr>
        <w:tc>
          <w:tcPr>
            <w:tcW w:w="3880" w:type="dxa"/>
            <w:vAlign w:val="center"/>
          </w:tcPr>
          <w:p w14:paraId="20C51139"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БиЗ в комплекте с 3ф. электросчетчиком полукосвенного включения (PLC/RF- технология), с </w:t>
            </w:r>
            <w:r w:rsidR="001B3E65" w:rsidRPr="001B3E65">
              <w:rPr>
                <w:rFonts w:ascii="Times New Roman" w:hAnsi="Times New Roman"/>
                <w:szCs w:val="22"/>
              </w:rPr>
              <w:lastRenderedPageBreak/>
              <w:t>испытательной коробкой, ВН 3Р, с комплектом ТТ (3 шт.) 400/5А с размещением  на опоре (ФЛ, ЮЛ)</w:t>
            </w:r>
          </w:p>
        </w:tc>
        <w:tc>
          <w:tcPr>
            <w:tcW w:w="1805" w:type="dxa"/>
            <w:vAlign w:val="center"/>
          </w:tcPr>
          <w:p w14:paraId="43328389"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lastRenderedPageBreak/>
              <w:t>1</w:t>
            </w:r>
          </w:p>
        </w:tc>
        <w:tc>
          <w:tcPr>
            <w:tcW w:w="2881" w:type="dxa"/>
            <w:vMerge/>
          </w:tcPr>
          <w:p w14:paraId="03ECF1B8"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1798A209" w14:textId="77777777" w:rsidTr="00453E71">
        <w:trPr>
          <w:jc w:val="center"/>
        </w:trPr>
        <w:tc>
          <w:tcPr>
            <w:tcW w:w="3880" w:type="dxa"/>
            <w:vAlign w:val="center"/>
          </w:tcPr>
          <w:p w14:paraId="4584DD6B"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1B3E65" w:rsidRPr="001B3E65">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152F23FF"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4</w:t>
            </w:r>
          </w:p>
        </w:tc>
        <w:tc>
          <w:tcPr>
            <w:tcW w:w="2881" w:type="dxa"/>
            <w:vMerge/>
          </w:tcPr>
          <w:p w14:paraId="4C84A41C"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926DD1C" w14:textId="77777777" w:rsidTr="00453E71">
        <w:trPr>
          <w:jc w:val="center"/>
        </w:trPr>
        <w:tc>
          <w:tcPr>
            <w:tcW w:w="3880" w:type="dxa"/>
            <w:vAlign w:val="center"/>
          </w:tcPr>
          <w:p w14:paraId="558D0145" w14:textId="77777777" w:rsidR="001B3E65" w:rsidRPr="001B3E65" w:rsidRDefault="00A30624" w:rsidP="00CF38BE">
            <w:pPr>
              <w:rPr>
                <w:rFonts w:ascii="Times New Roman" w:hAnsi="Times New Roman"/>
                <w:color w:val="000000"/>
                <w:szCs w:val="22"/>
              </w:rPr>
            </w:pPr>
            <w:r>
              <w:rPr>
                <w:rFonts w:ascii="Times New Roman" w:hAnsi="Times New Roman"/>
                <w:color w:val="000000"/>
                <w:szCs w:val="22"/>
              </w:rPr>
              <w:t>Пункт</w:t>
            </w:r>
            <w:r w:rsidR="001B3E65" w:rsidRPr="001B3E65">
              <w:rPr>
                <w:rFonts w:ascii="Times New Roman" w:hAnsi="Times New Roman"/>
                <w:color w:val="000000"/>
                <w:szCs w:val="22"/>
              </w:rPr>
              <w:t xml:space="preserve"> коммерческого учета на границе балансовой принадлежности в линии 6(10) кВ </w:t>
            </w:r>
            <w:r w:rsidR="00CF38BE">
              <w:rPr>
                <w:rFonts w:ascii="Times New Roman" w:hAnsi="Times New Roman"/>
                <w:color w:val="000000"/>
                <w:szCs w:val="22"/>
              </w:rPr>
              <w:t>(комплект ТТ, ТН, шкаф учета)</w:t>
            </w:r>
          </w:p>
        </w:tc>
        <w:tc>
          <w:tcPr>
            <w:tcW w:w="1805" w:type="dxa"/>
            <w:vAlign w:val="center"/>
          </w:tcPr>
          <w:p w14:paraId="1D769148"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2</w:t>
            </w:r>
          </w:p>
        </w:tc>
        <w:tc>
          <w:tcPr>
            <w:tcW w:w="2881" w:type="dxa"/>
            <w:vMerge/>
          </w:tcPr>
          <w:p w14:paraId="68B02922"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1BE12AEE" w14:textId="77777777" w:rsidTr="00A30624">
        <w:trPr>
          <w:trHeight w:val="2160"/>
          <w:jc w:val="center"/>
        </w:trPr>
        <w:tc>
          <w:tcPr>
            <w:tcW w:w="3880" w:type="dxa"/>
            <w:vAlign w:val="center"/>
          </w:tcPr>
          <w:p w14:paraId="72FD5A41"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1B3E65" w:rsidRPr="001B3E65">
              <w:rPr>
                <w:rFonts w:ascii="Times New Roman" w:hAnsi="Times New Roman"/>
                <w:color w:val="000000"/>
                <w:szCs w:val="22"/>
              </w:rPr>
              <w:t>ионистор</w:t>
            </w:r>
            <w:proofErr w:type="spellEnd"/>
            <w:r w:rsidR="001B3E65" w:rsidRPr="001B3E65">
              <w:rPr>
                <w:rFonts w:ascii="Times New Roman" w:hAnsi="Times New Roman"/>
                <w:color w:val="000000"/>
                <w:szCs w:val="22"/>
              </w:rPr>
              <w:t xml:space="preserve"> на </w:t>
            </w:r>
            <w:proofErr w:type="spellStart"/>
            <w:r w:rsidR="001B3E65" w:rsidRPr="001B3E65">
              <w:rPr>
                <w:rFonts w:ascii="Times New Roman" w:hAnsi="Times New Roman"/>
                <w:color w:val="000000"/>
                <w:szCs w:val="22"/>
              </w:rPr>
              <w:t>однотрансформаторных</w:t>
            </w:r>
            <w:proofErr w:type="spellEnd"/>
            <w:r w:rsidR="001B3E65" w:rsidRPr="001B3E6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7C7C5CB5"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1</w:t>
            </w:r>
          </w:p>
        </w:tc>
        <w:tc>
          <w:tcPr>
            <w:tcW w:w="2881" w:type="dxa"/>
            <w:vMerge/>
          </w:tcPr>
          <w:p w14:paraId="49FD7793"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7F5E33A2" w14:textId="77777777" w:rsidTr="00453E71">
        <w:trPr>
          <w:jc w:val="center"/>
        </w:trPr>
        <w:tc>
          <w:tcPr>
            <w:tcW w:w="3880" w:type="dxa"/>
            <w:vAlign w:val="center"/>
          </w:tcPr>
          <w:p w14:paraId="2838AED9"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1B3E65" w:rsidRPr="001B3E65">
              <w:rPr>
                <w:rFonts w:ascii="Times New Roman" w:hAnsi="Times New Roman"/>
                <w:color w:val="000000"/>
                <w:szCs w:val="22"/>
              </w:rPr>
              <w:t>однотрансформаторных</w:t>
            </w:r>
            <w:proofErr w:type="spellEnd"/>
            <w:r w:rsidR="001B3E65" w:rsidRPr="001B3E6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1989220"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44</w:t>
            </w:r>
          </w:p>
        </w:tc>
        <w:tc>
          <w:tcPr>
            <w:tcW w:w="2881" w:type="dxa"/>
            <w:vMerge/>
          </w:tcPr>
          <w:p w14:paraId="752AA08D"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52B281E2" w14:textId="77777777" w:rsidTr="00453E71">
        <w:trPr>
          <w:jc w:val="center"/>
        </w:trPr>
        <w:tc>
          <w:tcPr>
            <w:tcW w:w="3880" w:type="dxa"/>
            <w:vAlign w:val="center"/>
          </w:tcPr>
          <w:p w14:paraId="5BEFDC24"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1B3E65" w:rsidRPr="001B3E65">
              <w:rPr>
                <w:rFonts w:ascii="Times New Roman" w:hAnsi="Times New Roman"/>
                <w:color w:val="000000"/>
                <w:szCs w:val="22"/>
              </w:rPr>
              <w:t>двухтрансформаторных</w:t>
            </w:r>
            <w:proofErr w:type="spellEnd"/>
            <w:r w:rsidR="001B3E65" w:rsidRPr="001B3E6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BDD2886"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1</w:t>
            </w:r>
          </w:p>
        </w:tc>
        <w:tc>
          <w:tcPr>
            <w:tcW w:w="2881" w:type="dxa"/>
            <w:vMerge/>
          </w:tcPr>
          <w:p w14:paraId="0E684F2F"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4CA2441" w14:textId="77777777" w:rsidTr="00453E71">
        <w:trPr>
          <w:jc w:val="center"/>
        </w:trPr>
        <w:tc>
          <w:tcPr>
            <w:tcW w:w="3880" w:type="dxa"/>
            <w:vAlign w:val="center"/>
          </w:tcPr>
          <w:p w14:paraId="252DA3B4"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100/5А</w:t>
            </w:r>
            <w:r w:rsidR="001B3E65" w:rsidRPr="001B3E65">
              <w:rPr>
                <w:rFonts w:ascii="Times New Roman" w:hAnsi="Times New Roman"/>
                <w:szCs w:val="22"/>
              </w:rPr>
              <w:br/>
              <w:t>(3 шт.), на ТП Общества.</w:t>
            </w:r>
          </w:p>
        </w:tc>
        <w:tc>
          <w:tcPr>
            <w:tcW w:w="1805" w:type="dxa"/>
            <w:vAlign w:val="center"/>
          </w:tcPr>
          <w:p w14:paraId="62EDF9BE"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14</w:t>
            </w:r>
          </w:p>
        </w:tc>
        <w:tc>
          <w:tcPr>
            <w:tcW w:w="2881" w:type="dxa"/>
            <w:vMerge/>
          </w:tcPr>
          <w:p w14:paraId="5E92E78E"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C33D607" w14:textId="77777777" w:rsidTr="00453E71">
        <w:trPr>
          <w:jc w:val="center"/>
        </w:trPr>
        <w:tc>
          <w:tcPr>
            <w:tcW w:w="3880" w:type="dxa"/>
            <w:vAlign w:val="center"/>
          </w:tcPr>
          <w:p w14:paraId="19DD9A26"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150/5А</w:t>
            </w:r>
            <w:r w:rsidR="001B3E65" w:rsidRPr="001B3E65">
              <w:rPr>
                <w:rFonts w:ascii="Times New Roman" w:hAnsi="Times New Roman"/>
                <w:szCs w:val="22"/>
              </w:rPr>
              <w:br/>
              <w:t>(3 шт.), на ТП Общества.</w:t>
            </w:r>
          </w:p>
        </w:tc>
        <w:tc>
          <w:tcPr>
            <w:tcW w:w="1805" w:type="dxa"/>
            <w:vAlign w:val="center"/>
          </w:tcPr>
          <w:p w14:paraId="656F50AF"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6</w:t>
            </w:r>
          </w:p>
        </w:tc>
        <w:tc>
          <w:tcPr>
            <w:tcW w:w="2881" w:type="dxa"/>
            <w:vMerge/>
          </w:tcPr>
          <w:p w14:paraId="7A774235"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772F50E2" w14:textId="77777777" w:rsidTr="00453E71">
        <w:trPr>
          <w:jc w:val="center"/>
        </w:trPr>
        <w:tc>
          <w:tcPr>
            <w:tcW w:w="3880" w:type="dxa"/>
            <w:vAlign w:val="center"/>
          </w:tcPr>
          <w:p w14:paraId="7BA69E3C"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200/5А</w:t>
            </w:r>
            <w:r w:rsidR="001B3E65" w:rsidRPr="001B3E65">
              <w:rPr>
                <w:rFonts w:ascii="Times New Roman" w:hAnsi="Times New Roman"/>
                <w:szCs w:val="22"/>
              </w:rPr>
              <w:br/>
              <w:t>(3 шт.), на ТП Общества.</w:t>
            </w:r>
          </w:p>
        </w:tc>
        <w:tc>
          <w:tcPr>
            <w:tcW w:w="1805" w:type="dxa"/>
            <w:vAlign w:val="center"/>
          </w:tcPr>
          <w:p w14:paraId="42115FE1"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4</w:t>
            </w:r>
          </w:p>
        </w:tc>
        <w:tc>
          <w:tcPr>
            <w:tcW w:w="2881" w:type="dxa"/>
            <w:vMerge/>
          </w:tcPr>
          <w:p w14:paraId="2F980CC9"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199CD83" w14:textId="77777777" w:rsidTr="00453E71">
        <w:trPr>
          <w:jc w:val="center"/>
        </w:trPr>
        <w:tc>
          <w:tcPr>
            <w:tcW w:w="3880" w:type="dxa"/>
            <w:vAlign w:val="center"/>
          </w:tcPr>
          <w:p w14:paraId="6D3EF472"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300/5А</w:t>
            </w:r>
            <w:r w:rsidR="001B3E65" w:rsidRPr="001B3E65">
              <w:rPr>
                <w:rFonts w:ascii="Times New Roman" w:hAnsi="Times New Roman"/>
                <w:szCs w:val="22"/>
              </w:rPr>
              <w:br/>
              <w:t>(3 шт.), на ТП Общества.</w:t>
            </w:r>
          </w:p>
        </w:tc>
        <w:tc>
          <w:tcPr>
            <w:tcW w:w="1805" w:type="dxa"/>
            <w:vAlign w:val="center"/>
          </w:tcPr>
          <w:p w14:paraId="2334AD7B"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5</w:t>
            </w:r>
          </w:p>
        </w:tc>
        <w:tc>
          <w:tcPr>
            <w:tcW w:w="2881" w:type="dxa"/>
            <w:vMerge/>
          </w:tcPr>
          <w:p w14:paraId="36F00919"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2F29F24D" w14:textId="77777777" w:rsidTr="00453E71">
        <w:trPr>
          <w:jc w:val="center"/>
        </w:trPr>
        <w:tc>
          <w:tcPr>
            <w:tcW w:w="3880" w:type="dxa"/>
            <w:vAlign w:val="center"/>
          </w:tcPr>
          <w:p w14:paraId="746DF4BA"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400/5А</w:t>
            </w:r>
            <w:r w:rsidR="001B3E65" w:rsidRPr="001B3E65">
              <w:rPr>
                <w:rFonts w:ascii="Times New Roman" w:hAnsi="Times New Roman"/>
                <w:szCs w:val="22"/>
              </w:rPr>
              <w:br/>
              <w:t>(3 шт.), на ТП Общества.</w:t>
            </w:r>
          </w:p>
        </w:tc>
        <w:tc>
          <w:tcPr>
            <w:tcW w:w="1805" w:type="dxa"/>
            <w:vAlign w:val="center"/>
          </w:tcPr>
          <w:p w14:paraId="3952711E"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5</w:t>
            </w:r>
          </w:p>
        </w:tc>
        <w:tc>
          <w:tcPr>
            <w:tcW w:w="2881" w:type="dxa"/>
            <w:vMerge/>
          </w:tcPr>
          <w:p w14:paraId="2ACA54F5"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bl>
    <w:p w14:paraId="77414FC2" w14:textId="77777777" w:rsidR="001B3E65" w:rsidRDefault="001B3E65" w:rsidP="001B3E65">
      <w:pPr>
        <w:jc w:val="center"/>
        <w:rPr>
          <w:rFonts w:ascii="Times New Roman" w:hAnsi="Times New Roman"/>
        </w:rPr>
      </w:pPr>
    </w:p>
    <w:p w14:paraId="1F9DB2E0" w14:textId="77777777" w:rsidR="001B3E65" w:rsidRDefault="001B3E65" w:rsidP="001B3E65">
      <w:pPr>
        <w:jc w:val="center"/>
        <w:rPr>
          <w:rFonts w:ascii="Times New Roman" w:hAnsi="Times New Roman"/>
        </w:rPr>
      </w:pPr>
    </w:p>
    <w:p w14:paraId="7FE3F657" w14:textId="77777777" w:rsidR="00A30624" w:rsidRDefault="00A30624" w:rsidP="002B5A4E">
      <w:pPr>
        <w:pStyle w:val="38"/>
        <w:shd w:val="clear" w:color="auto" w:fill="auto"/>
        <w:spacing w:before="0"/>
        <w:jc w:val="center"/>
      </w:pPr>
    </w:p>
    <w:p w14:paraId="676E65EF" w14:textId="77777777" w:rsidR="002137E7" w:rsidRDefault="002137E7" w:rsidP="002B5A4E">
      <w:pPr>
        <w:pStyle w:val="38"/>
        <w:shd w:val="clear" w:color="auto" w:fill="auto"/>
        <w:spacing w:before="0"/>
        <w:jc w:val="center"/>
      </w:pPr>
    </w:p>
    <w:p w14:paraId="11496542" w14:textId="77777777" w:rsidR="002137E7" w:rsidRDefault="002137E7" w:rsidP="002B5A4E">
      <w:pPr>
        <w:pStyle w:val="38"/>
        <w:shd w:val="clear" w:color="auto" w:fill="auto"/>
        <w:spacing w:before="0"/>
        <w:jc w:val="center"/>
      </w:pPr>
    </w:p>
    <w:p w14:paraId="47BE49E0" w14:textId="77777777" w:rsidR="002137E7" w:rsidRDefault="002137E7" w:rsidP="002B5A4E">
      <w:pPr>
        <w:pStyle w:val="38"/>
        <w:shd w:val="clear" w:color="auto" w:fill="auto"/>
        <w:spacing w:before="0"/>
        <w:jc w:val="center"/>
      </w:pPr>
    </w:p>
    <w:p w14:paraId="6A24F95A" w14:textId="77777777" w:rsidR="002137E7" w:rsidRDefault="002137E7" w:rsidP="002B5A4E">
      <w:pPr>
        <w:pStyle w:val="38"/>
        <w:shd w:val="clear" w:color="auto" w:fill="auto"/>
        <w:spacing w:before="0"/>
        <w:jc w:val="center"/>
      </w:pPr>
    </w:p>
    <w:p w14:paraId="277EEFE0" w14:textId="77777777" w:rsidR="002137E7" w:rsidRDefault="002137E7" w:rsidP="002B5A4E">
      <w:pPr>
        <w:pStyle w:val="38"/>
        <w:shd w:val="clear" w:color="auto" w:fill="auto"/>
        <w:spacing w:before="0"/>
        <w:jc w:val="center"/>
      </w:pPr>
    </w:p>
    <w:p w14:paraId="4BC539B8" w14:textId="77777777" w:rsidR="002137E7" w:rsidRDefault="002137E7" w:rsidP="002B5A4E">
      <w:pPr>
        <w:pStyle w:val="38"/>
        <w:shd w:val="clear" w:color="auto" w:fill="auto"/>
        <w:spacing w:before="0"/>
        <w:jc w:val="center"/>
      </w:pPr>
    </w:p>
    <w:p w14:paraId="68441D69" w14:textId="77777777" w:rsidR="002B5A4E" w:rsidRPr="00395FD5" w:rsidRDefault="002B5A4E" w:rsidP="002B5A4E">
      <w:pPr>
        <w:pStyle w:val="38"/>
        <w:shd w:val="clear" w:color="auto" w:fill="auto"/>
        <w:spacing w:before="0"/>
        <w:jc w:val="center"/>
      </w:pPr>
      <w:r>
        <w:t>График передачи Системы в Лизинг спецификации № 6</w:t>
      </w:r>
    </w:p>
    <w:p w14:paraId="18292F9F" w14:textId="77777777" w:rsidR="002B5A4E" w:rsidRPr="00334B1A" w:rsidRDefault="002B5A4E" w:rsidP="002B5A4E">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Большесельского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7F149E81" w14:textId="77777777" w:rsidR="002B5A4E" w:rsidRDefault="002B5A4E" w:rsidP="002B5A4E">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2B5A4E" w:rsidRPr="001A5762" w14:paraId="306B236C" w14:textId="77777777" w:rsidTr="00453E71">
        <w:trPr>
          <w:trHeight w:val="761"/>
          <w:jc w:val="center"/>
        </w:trPr>
        <w:tc>
          <w:tcPr>
            <w:tcW w:w="3880" w:type="dxa"/>
            <w:tcMar>
              <w:left w:w="28" w:type="dxa"/>
              <w:right w:w="28" w:type="dxa"/>
            </w:tcMar>
          </w:tcPr>
          <w:p w14:paraId="5511C076"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2511439D"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225BA239"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E704D4" w:rsidRPr="001A5762" w14:paraId="696025DB" w14:textId="77777777" w:rsidTr="00A30624">
        <w:trPr>
          <w:trHeight w:val="1451"/>
          <w:jc w:val="center"/>
        </w:trPr>
        <w:tc>
          <w:tcPr>
            <w:tcW w:w="3880" w:type="dxa"/>
            <w:vAlign w:val="center"/>
          </w:tcPr>
          <w:p w14:paraId="193AC15A" w14:textId="4A632FEB" w:rsidR="00E704D4" w:rsidRPr="00E704D4" w:rsidRDefault="00A30624" w:rsidP="00E704D4">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E704D4" w:rsidRPr="00E704D4">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00E704D4" w:rsidRPr="00E704D4">
              <w:rPr>
                <w:rFonts w:ascii="Times New Roman" w:hAnsi="Times New Roman"/>
                <w:color w:val="000000"/>
                <w:szCs w:val="22"/>
              </w:rPr>
              <w:t xml:space="preserve">) </w:t>
            </w:r>
            <w:proofErr w:type="spellStart"/>
            <w:r w:rsidR="00E704D4" w:rsidRPr="00E704D4">
              <w:rPr>
                <w:rFonts w:ascii="Times New Roman" w:hAnsi="Times New Roman"/>
                <w:color w:val="000000"/>
                <w:szCs w:val="22"/>
              </w:rPr>
              <w:t>split</w:t>
            </w:r>
            <w:proofErr w:type="spellEnd"/>
            <w:r w:rsidR="00E704D4" w:rsidRPr="00E704D4">
              <w:rPr>
                <w:rFonts w:ascii="Times New Roman" w:hAnsi="Times New Roman"/>
                <w:color w:val="000000"/>
                <w:szCs w:val="22"/>
              </w:rPr>
              <w:t xml:space="preserve"> – исполнение (ФЛ, ЮЛ)</w:t>
            </w:r>
          </w:p>
        </w:tc>
        <w:tc>
          <w:tcPr>
            <w:tcW w:w="1805" w:type="dxa"/>
            <w:vAlign w:val="center"/>
          </w:tcPr>
          <w:p w14:paraId="7E18485F"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636</w:t>
            </w:r>
          </w:p>
        </w:tc>
        <w:tc>
          <w:tcPr>
            <w:tcW w:w="2881" w:type="dxa"/>
            <w:vMerge w:val="restart"/>
          </w:tcPr>
          <w:p w14:paraId="049D6AF0"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61C2792"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126D03A" w14:textId="77777777" w:rsidR="00E704D4" w:rsidRDefault="00E704D4" w:rsidP="00E704D4">
            <w:pPr>
              <w:tabs>
                <w:tab w:val="left" w:pos="9781"/>
              </w:tabs>
              <w:suppressAutoHyphens/>
              <w:spacing w:line="264" w:lineRule="auto"/>
              <w:jc w:val="center"/>
              <w:rPr>
                <w:rFonts w:ascii="Times New Roman" w:hAnsi="Times New Roman"/>
                <w:bCs/>
                <w:szCs w:val="20"/>
              </w:rPr>
            </w:pPr>
          </w:p>
          <w:p w14:paraId="690EFFC8" w14:textId="6653DB8C" w:rsidR="00A30624" w:rsidRPr="00844B91" w:rsidRDefault="004650C2" w:rsidP="00A30624">
            <w:pPr>
              <w:tabs>
                <w:tab w:val="left" w:pos="9781"/>
              </w:tabs>
              <w:suppressAutoHyphens/>
              <w:spacing w:line="264" w:lineRule="auto"/>
              <w:jc w:val="center"/>
              <w:rPr>
                <w:rFonts w:ascii="Times New Roman" w:hAnsi="Times New Roman"/>
                <w:bCs/>
                <w:szCs w:val="20"/>
              </w:rPr>
            </w:pPr>
            <w:r>
              <w:rPr>
                <w:rFonts w:ascii="Times New Roman" w:hAnsi="Times New Roman"/>
                <w:bCs/>
                <w:szCs w:val="20"/>
              </w:rPr>
              <w:t xml:space="preserve">Декабрь </w:t>
            </w:r>
            <w:r w:rsidR="00A30624" w:rsidRPr="00844B91">
              <w:rPr>
                <w:rFonts w:ascii="Times New Roman" w:hAnsi="Times New Roman"/>
                <w:bCs/>
                <w:szCs w:val="20"/>
              </w:rPr>
              <w:t>2021</w:t>
            </w:r>
          </w:p>
          <w:p w14:paraId="7F779D21"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AD3F666"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0A060D4"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3AF5A37" w14:textId="77777777" w:rsidR="00E704D4" w:rsidRDefault="00E704D4" w:rsidP="00A30624">
            <w:pPr>
              <w:tabs>
                <w:tab w:val="left" w:pos="9781"/>
              </w:tabs>
              <w:suppressAutoHyphens/>
              <w:spacing w:line="264" w:lineRule="auto"/>
              <w:rPr>
                <w:rFonts w:ascii="Times New Roman" w:hAnsi="Times New Roman"/>
                <w:bCs/>
                <w:szCs w:val="20"/>
              </w:rPr>
            </w:pPr>
          </w:p>
          <w:p w14:paraId="3924C87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532B914A"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9719AB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649990E" w14:textId="77777777" w:rsidR="00E704D4" w:rsidRDefault="00E704D4" w:rsidP="00E704D4">
            <w:pPr>
              <w:tabs>
                <w:tab w:val="left" w:pos="9781"/>
              </w:tabs>
              <w:suppressAutoHyphens/>
              <w:spacing w:line="264" w:lineRule="auto"/>
              <w:jc w:val="center"/>
              <w:rPr>
                <w:rFonts w:ascii="Times New Roman" w:hAnsi="Times New Roman"/>
                <w:bCs/>
                <w:szCs w:val="20"/>
              </w:rPr>
            </w:pPr>
          </w:p>
          <w:p w14:paraId="70816C80" w14:textId="77777777" w:rsidR="00E704D4" w:rsidRDefault="00E704D4" w:rsidP="00E704D4">
            <w:pPr>
              <w:tabs>
                <w:tab w:val="left" w:pos="9781"/>
              </w:tabs>
              <w:suppressAutoHyphens/>
              <w:spacing w:line="264" w:lineRule="auto"/>
              <w:jc w:val="center"/>
              <w:rPr>
                <w:rFonts w:ascii="Times New Roman" w:hAnsi="Times New Roman"/>
                <w:bCs/>
                <w:szCs w:val="20"/>
              </w:rPr>
            </w:pPr>
          </w:p>
          <w:p w14:paraId="302C501B"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F09DAF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8226105"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9F0B922" w14:textId="77777777" w:rsidR="00E704D4" w:rsidRDefault="00E704D4" w:rsidP="00E704D4">
            <w:pPr>
              <w:tabs>
                <w:tab w:val="left" w:pos="9781"/>
              </w:tabs>
              <w:suppressAutoHyphens/>
              <w:spacing w:line="264" w:lineRule="auto"/>
              <w:jc w:val="center"/>
              <w:rPr>
                <w:rFonts w:ascii="Times New Roman" w:hAnsi="Times New Roman"/>
                <w:bCs/>
                <w:szCs w:val="20"/>
              </w:rPr>
            </w:pPr>
          </w:p>
          <w:p w14:paraId="32FB2FA9" w14:textId="77777777" w:rsidR="00E704D4" w:rsidRPr="001A5762" w:rsidRDefault="00E704D4" w:rsidP="00E704D4">
            <w:pPr>
              <w:tabs>
                <w:tab w:val="left" w:pos="9781"/>
              </w:tabs>
              <w:suppressAutoHyphens/>
              <w:spacing w:line="264" w:lineRule="auto"/>
              <w:rPr>
                <w:rFonts w:ascii="Times New Roman" w:hAnsi="Times New Roman"/>
                <w:bCs/>
                <w:szCs w:val="20"/>
              </w:rPr>
            </w:pPr>
          </w:p>
        </w:tc>
      </w:tr>
      <w:tr w:rsidR="00E704D4" w:rsidRPr="001A5762" w14:paraId="0A18C1CD" w14:textId="77777777" w:rsidTr="00453E71">
        <w:trPr>
          <w:jc w:val="center"/>
        </w:trPr>
        <w:tc>
          <w:tcPr>
            <w:tcW w:w="3880" w:type="dxa"/>
            <w:vAlign w:val="center"/>
          </w:tcPr>
          <w:p w14:paraId="28993CFE" w14:textId="77777777" w:rsidR="00E704D4" w:rsidRPr="00E704D4" w:rsidRDefault="00A30624" w:rsidP="00E704D4">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E704D4" w:rsidRPr="00E704D4">
              <w:rPr>
                <w:rFonts w:ascii="Times New Roman" w:hAnsi="Times New Roman"/>
                <w:szCs w:val="22"/>
              </w:rPr>
              <w:t xml:space="preserve"> на неизолированный провод  </w:t>
            </w:r>
            <w:proofErr w:type="spellStart"/>
            <w:r w:rsidR="00E704D4" w:rsidRPr="00E704D4">
              <w:rPr>
                <w:rFonts w:ascii="Times New Roman" w:hAnsi="Times New Roman"/>
                <w:szCs w:val="22"/>
              </w:rPr>
              <w:t>split</w:t>
            </w:r>
            <w:proofErr w:type="spellEnd"/>
            <w:r w:rsidR="00E704D4" w:rsidRPr="00E704D4">
              <w:rPr>
                <w:rFonts w:ascii="Times New Roman" w:hAnsi="Times New Roman"/>
                <w:szCs w:val="22"/>
              </w:rPr>
              <w:t xml:space="preserve"> – исполнение (ФЛ, ЮЛ) </w:t>
            </w:r>
          </w:p>
        </w:tc>
        <w:tc>
          <w:tcPr>
            <w:tcW w:w="1805" w:type="dxa"/>
            <w:vAlign w:val="center"/>
          </w:tcPr>
          <w:p w14:paraId="19C5AE79"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109</w:t>
            </w:r>
          </w:p>
        </w:tc>
        <w:tc>
          <w:tcPr>
            <w:tcW w:w="2881" w:type="dxa"/>
            <w:vMerge/>
          </w:tcPr>
          <w:p w14:paraId="4FC31566" w14:textId="77777777" w:rsidR="00E704D4" w:rsidRPr="001A5762" w:rsidRDefault="00E704D4" w:rsidP="00E704D4">
            <w:pPr>
              <w:tabs>
                <w:tab w:val="left" w:pos="9781"/>
              </w:tabs>
              <w:suppressAutoHyphens/>
              <w:spacing w:line="264" w:lineRule="auto"/>
              <w:jc w:val="center"/>
              <w:rPr>
                <w:rFonts w:ascii="Times New Roman" w:hAnsi="Times New Roman"/>
                <w:bCs/>
                <w:szCs w:val="20"/>
              </w:rPr>
            </w:pPr>
          </w:p>
        </w:tc>
      </w:tr>
      <w:tr w:rsidR="00E704D4" w:rsidRPr="001A5762" w14:paraId="02E8B133" w14:textId="77777777" w:rsidTr="00453E71">
        <w:trPr>
          <w:jc w:val="center"/>
        </w:trPr>
        <w:tc>
          <w:tcPr>
            <w:tcW w:w="3880" w:type="dxa"/>
            <w:vAlign w:val="center"/>
          </w:tcPr>
          <w:p w14:paraId="72CF7D7B" w14:textId="77777777" w:rsidR="00E704D4" w:rsidRPr="00E704D4" w:rsidRDefault="00A30624" w:rsidP="00E704D4">
            <w:pPr>
              <w:rPr>
                <w:rFonts w:ascii="Times New Roman" w:hAnsi="Times New Roman"/>
                <w:szCs w:val="22"/>
              </w:rPr>
            </w:pPr>
            <w:r>
              <w:rPr>
                <w:rFonts w:ascii="Times New Roman" w:hAnsi="Times New Roman"/>
                <w:szCs w:val="22"/>
              </w:rPr>
              <w:t>3ф. прибор</w:t>
            </w:r>
            <w:r w:rsidR="00E704D4" w:rsidRPr="00E704D4">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1D0DD7BD"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371A3179" w14:textId="77777777" w:rsidR="00E704D4" w:rsidRPr="001A5762" w:rsidRDefault="00E704D4" w:rsidP="00E704D4">
            <w:pPr>
              <w:tabs>
                <w:tab w:val="left" w:pos="9781"/>
              </w:tabs>
              <w:suppressAutoHyphens/>
              <w:spacing w:line="264" w:lineRule="auto"/>
              <w:jc w:val="center"/>
              <w:rPr>
                <w:rFonts w:ascii="Times New Roman" w:hAnsi="Times New Roman"/>
                <w:bCs/>
                <w:szCs w:val="20"/>
              </w:rPr>
            </w:pPr>
          </w:p>
        </w:tc>
      </w:tr>
      <w:tr w:rsidR="00E704D4" w:rsidRPr="001A5762" w14:paraId="2433C84F" w14:textId="77777777" w:rsidTr="00453E71">
        <w:trPr>
          <w:jc w:val="center"/>
        </w:trPr>
        <w:tc>
          <w:tcPr>
            <w:tcW w:w="3880" w:type="dxa"/>
            <w:vAlign w:val="center"/>
          </w:tcPr>
          <w:p w14:paraId="33E29485"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1668857E"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5</w:t>
            </w:r>
          </w:p>
        </w:tc>
        <w:tc>
          <w:tcPr>
            <w:tcW w:w="2881" w:type="dxa"/>
            <w:vMerge/>
          </w:tcPr>
          <w:p w14:paraId="42D5EEB7"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71F86A2" w14:textId="77777777" w:rsidTr="00453E71">
        <w:trPr>
          <w:jc w:val="center"/>
        </w:trPr>
        <w:tc>
          <w:tcPr>
            <w:tcW w:w="3880" w:type="dxa"/>
            <w:vAlign w:val="center"/>
          </w:tcPr>
          <w:p w14:paraId="719852C4"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Трехфазный</w:t>
            </w:r>
            <w:r w:rsidR="00E704D4" w:rsidRPr="00E704D4">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805" w:type="dxa"/>
            <w:vAlign w:val="center"/>
          </w:tcPr>
          <w:p w14:paraId="7BAC21C2"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159819B9"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49121DEC" w14:textId="77777777" w:rsidTr="00453E71">
        <w:trPr>
          <w:jc w:val="center"/>
        </w:trPr>
        <w:tc>
          <w:tcPr>
            <w:tcW w:w="3880" w:type="dxa"/>
            <w:vAlign w:val="center"/>
          </w:tcPr>
          <w:p w14:paraId="5F7C9FB5"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4B07DF0F"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08052968"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D113A25" w14:textId="77777777" w:rsidTr="00453E71">
        <w:trPr>
          <w:jc w:val="center"/>
        </w:trPr>
        <w:tc>
          <w:tcPr>
            <w:tcW w:w="3880" w:type="dxa"/>
            <w:vAlign w:val="center"/>
          </w:tcPr>
          <w:p w14:paraId="5712C7D7"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06896C89"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611566AF"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D57DC02" w14:textId="77777777" w:rsidTr="00453E71">
        <w:trPr>
          <w:jc w:val="center"/>
        </w:trPr>
        <w:tc>
          <w:tcPr>
            <w:tcW w:w="3880" w:type="dxa"/>
            <w:vAlign w:val="center"/>
          </w:tcPr>
          <w:p w14:paraId="68F04680"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Трехфазный</w:t>
            </w:r>
            <w:r w:rsidR="00E704D4" w:rsidRPr="00E704D4">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805" w:type="dxa"/>
            <w:vAlign w:val="center"/>
          </w:tcPr>
          <w:p w14:paraId="64CD8B04"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3C5B1595"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59F513D" w14:textId="77777777" w:rsidTr="00453E71">
        <w:trPr>
          <w:jc w:val="center"/>
        </w:trPr>
        <w:tc>
          <w:tcPr>
            <w:tcW w:w="3880" w:type="dxa"/>
            <w:vAlign w:val="center"/>
          </w:tcPr>
          <w:p w14:paraId="7E9FFB42"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E704D4" w:rsidRPr="00E704D4">
              <w:rPr>
                <w:rFonts w:ascii="Times New Roman" w:hAnsi="Times New Roman"/>
                <w:color w:val="000000"/>
                <w:szCs w:val="22"/>
              </w:rPr>
              <w:t>ионистор</w:t>
            </w:r>
            <w:proofErr w:type="spellEnd"/>
            <w:r w:rsidR="00E704D4" w:rsidRPr="00E704D4">
              <w:rPr>
                <w:rFonts w:ascii="Times New Roman" w:hAnsi="Times New Roman"/>
                <w:color w:val="000000"/>
                <w:szCs w:val="22"/>
              </w:rPr>
              <w:t xml:space="preserve"> на </w:t>
            </w:r>
            <w:proofErr w:type="spellStart"/>
            <w:r w:rsidR="00E704D4" w:rsidRPr="00E704D4">
              <w:rPr>
                <w:rFonts w:ascii="Times New Roman" w:hAnsi="Times New Roman"/>
                <w:color w:val="000000"/>
                <w:szCs w:val="22"/>
              </w:rPr>
              <w:t>однотрансформаторных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5A771E91"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3</w:t>
            </w:r>
          </w:p>
        </w:tc>
        <w:tc>
          <w:tcPr>
            <w:tcW w:w="2881" w:type="dxa"/>
            <w:vMerge/>
          </w:tcPr>
          <w:p w14:paraId="26DC89CD"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2AF0EBE2" w14:textId="77777777" w:rsidTr="00453E71">
        <w:trPr>
          <w:jc w:val="center"/>
        </w:trPr>
        <w:tc>
          <w:tcPr>
            <w:tcW w:w="3880" w:type="dxa"/>
            <w:vAlign w:val="center"/>
          </w:tcPr>
          <w:p w14:paraId="7BFC9435"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lastRenderedPageBreak/>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E704D4" w:rsidRPr="00E704D4">
              <w:rPr>
                <w:rFonts w:ascii="Times New Roman" w:hAnsi="Times New Roman"/>
                <w:color w:val="000000"/>
                <w:szCs w:val="22"/>
              </w:rPr>
              <w:t>однотрансформаторных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3CEA99F"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22</w:t>
            </w:r>
          </w:p>
        </w:tc>
        <w:tc>
          <w:tcPr>
            <w:tcW w:w="2881" w:type="dxa"/>
            <w:vMerge/>
          </w:tcPr>
          <w:p w14:paraId="4A4DEFAF"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1D83AEA" w14:textId="77777777" w:rsidTr="00453E71">
        <w:trPr>
          <w:jc w:val="center"/>
        </w:trPr>
        <w:tc>
          <w:tcPr>
            <w:tcW w:w="3880" w:type="dxa"/>
            <w:vAlign w:val="center"/>
          </w:tcPr>
          <w:p w14:paraId="779618BC"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E704D4" w:rsidRPr="00E704D4">
              <w:rPr>
                <w:rFonts w:ascii="Times New Roman" w:hAnsi="Times New Roman"/>
                <w:color w:val="000000"/>
                <w:szCs w:val="22"/>
              </w:rPr>
              <w:t>однотрансформаторных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543FEA1E"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2</w:t>
            </w:r>
          </w:p>
        </w:tc>
        <w:tc>
          <w:tcPr>
            <w:tcW w:w="2881" w:type="dxa"/>
            <w:vMerge/>
          </w:tcPr>
          <w:p w14:paraId="33056AA0"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145F9409" w14:textId="77777777" w:rsidTr="00453E71">
        <w:trPr>
          <w:jc w:val="center"/>
        </w:trPr>
        <w:tc>
          <w:tcPr>
            <w:tcW w:w="3880" w:type="dxa"/>
            <w:vAlign w:val="center"/>
          </w:tcPr>
          <w:p w14:paraId="0F590518"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E704D4" w:rsidRPr="00E704D4">
              <w:rPr>
                <w:rFonts w:ascii="Times New Roman" w:hAnsi="Times New Roman"/>
                <w:color w:val="000000"/>
                <w:szCs w:val="22"/>
              </w:rPr>
              <w:t>двухтрансформаторных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6525145A"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5A8AA818"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B94EFE6" w14:textId="77777777" w:rsidTr="00453E71">
        <w:trPr>
          <w:jc w:val="center"/>
        </w:trPr>
        <w:tc>
          <w:tcPr>
            <w:tcW w:w="3880" w:type="dxa"/>
            <w:vAlign w:val="center"/>
          </w:tcPr>
          <w:p w14:paraId="31BEE5A7"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100/5А</w:t>
            </w:r>
            <w:r w:rsidR="00E704D4" w:rsidRPr="00E704D4">
              <w:rPr>
                <w:rFonts w:ascii="Times New Roman" w:hAnsi="Times New Roman"/>
                <w:szCs w:val="22"/>
              </w:rPr>
              <w:br/>
              <w:t>(3 шт.), на ТП Общества.</w:t>
            </w:r>
          </w:p>
        </w:tc>
        <w:tc>
          <w:tcPr>
            <w:tcW w:w="1805" w:type="dxa"/>
            <w:vAlign w:val="center"/>
          </w:tcPr>
          <w:p w14:paraId="037CFCFB"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6</w:t>
            </w:r>
          </w:p>
        </w:tc>
        <w:tc>
          <w:tcPr>
            <w:tcW w:w="2881" w:type="dxa"/>
            <w:vMerge/>
          </w:tcPr>
          <w:p w14:paraId="6D01DD55"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72A6DB8" w14:textId="77777777" w:rsidTr="00453E71">
        <w:trPr>
          <w:jc w:val="center"/>
        </w:trPr>
        <w:tc>
          <w:tcPr>
            <w:tcW w:w="3880" w:type="dxa"/>
            <w:vAlign w:val="center"/>
          </w:tcPr>
          <w:p w14:paraId="1BC44BA9"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150/5А</w:t>
            </w:r>
            <w:r w:rsidR="00E704D4" w:rsidRPr="00E704D4">
              <w:rPr>
                <w:rFonts w:ascii="Times New Roman" w:hAnsi="Times New Roman"/>
                <w:szCs w:val="22"/>
              </w:rPr>
              <w:br/>
              <w:t>(3 шт.), на ТП Общества.</w:t>
            </w:r>
          </w:p>
        </w:tc>
        <w:tc>
          <w:tcPr>
            <w:tcW w:w="1805" w:type="dxa"/>
            <w:vAlign w:val="center"/>
          </w:tcPr>
          <w:p w14:paraId="549744AC"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5</w:t>
            </w:r>
          </w:p>
        </w:tc>
        <w:tc>
          <w:tcPr>
            <w:tcW w:w="2881" w:type="dxa"/>
            <w:vMerge/>
          </w:tcPr>
          <w:p w14:paraId="4A324FC1"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26ED1F8E" w14:textId="77777777" w:rsidTr="00453E71">
        <w:trPr>
          <w:jc w:val="center"/>
        </w:trPr>
        <w:tc>
          <w:tcPr>
            <w:tcW w:w="3880" w:type="dxa"/>
            <w:vAlign w:val="center"/>
          </w:tcPr>
          <w:p w14:paraId="01BFCDB7"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200/5А</w:t>
            </w:r>
            <w:r w:rsidR="00E704D4" w:rsidRPr="00E704D4">
              <w:rPr>
                <w:rFonts w:ascii="Times New Roman" w:hAnsi="Times New Roman"/>
                <w:szCs w:val="22"/>
              </w:rPr>
              <w:br/>
              <w:t>(3 шт.), на ТП Общества.</w:t>
            </w:r>
          </w:p>
        </w:tc>
        <w:tc>
          <w:tcPr>
            <w:tcW w:w="1805" w:type="dxa"/>
            <w:vAlign w:val="center"/>
          </w:tcPr>
          <w:p w14:paraId="36439CDA"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2</w:t>
            </w:r>
          </w:p>
        </w:tc>
        <w:tc>
          <w:tcPr>
            <w:tcW w:w="2881" w:type="dxa"/>
            <w:vMerge/>
          </w:tcPr>
          <w:p w14:paraId="5AE539F4"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B1C163B" w14:textId="77777777" w:rsidTr="00E704D4">
        <w:trPr>
          <w:trHeight w:val="299"/>
          <w:jc w:val="center"/>
        </w:trPr>
        <w:tc>
          <w:tcPr>
            <w:tcW w:w="3880" w:type="dxa"/>
            <w:vAlign w:val="center"/>
          </w:tcPr>
          <w:p w14:paraId="71E06339"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300/5А</w:t>
            </w:r>
            <w:r w:rsidR="00E704D4" w:rsidRPr="00E704D4">
              <w:rPr>
                <w:rFonts w:ascii="Times New Roman" w:hAnsi="Times New Roman"/>
                <w:szCs w:val="22"/>
              </w:rPr>
              <w:br/>
              <w:t>(3 шт.), на ТП Общества.</w:t>
            </w:r>
          </w:p>
        </w:tc>
        <w:tc>
          <w:tcPr>
            <w:tcW w:w="1805" w:type="dxa"/>
            <w:vAlign w:val="center"/>
          </w:tcPr>
          <w:p w14:paraId="484B7D57"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1314415C"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BA7C464" w14:textId="77777777" w:rsidTr="00E704D4">
        <w:trPr>
          <w:trHeight w:val="299"/>
          <w:jc w:val="center"/>
        </w:trPr>
        <w:tc>
          <w:tcPr>
            <w:tcW w:w="3880" w:type="dxa"/>
            <w:vAlign w:val="center"/>
          </w:tcPr>
          <w:p w14:paraId="4F8D8490"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500/5А</w:t>
            </w:r>
            <w:r w:rsidR="00E704D4" w:rsidRPr="00E704D4">
              <w:rPr>
                <w:rFonts w:ascii="Times New Roman" w:hAnsi="Times New Roman"/>
                <w:szCs w:val="22"/>
              </w:rPr>
              <w:br/>
              <w:t>(3 шт.), на ТП Общества.</w:t>
            </w:r>
          </w:p>
        </w:tc>
        <w:tc>
          <w:tcPr>
            <w:tcW w:w="1805" w:type="dxa"/>
            <w:vAlign w:val="center"/>
          </w:tcPr>
          <w:p w14:paraId="03236BD2"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00EC1329"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4F9557DA" w14:textId="77777777" w:rsidTr="00E704D4">
        <w:trPr>
          <w:trHeight w:val="299"/>
          <w:jc w:val="center"/>
        </w:trPr>
        <w:tc>
          <w:tcPr>
            <w:tcW w:w="3880" w:type="dxa"/>
            <w:vAlign w:val="center"/>
          </w:tcPr>
          <w:p w14:paraId="6E261F83"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600/5А</w:t>
            </w:r>
            <w:r w:rsidR="00E704D4" w:rsidRPr="00E704D4">
              <w:rPr>
                <w:rFonts w:ascii="Times New Roman" w:hAnsi="Times New Roman"/>
                <w:szCs w:val="22"/>
              </w:rPr>
              <w:br/>
              <w:t>(3 шт.), на ТП Общества.</w:t>
            </w:r>
          </w:p>
        </w:tc>
        <w:tc>
          <w:tcPr>
            <w:tcW w:w="1805" w:type="dxa"/>
            <w:vAlign w:val="center"/>
          </w:tcPr>
          <w:p w14:paraId="4793E70A"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10134D9E"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bl>
    <w:p w14:paraId="2F581B8A" w14:textId="77777777" w:rsidR="001B3E65" w:rsidRDefault="001B3E65" w:rsidP="001B3E65">
      <w:pPr>
        <w:jc w:val="center"/>
        <w:rPr>
          <w:rFonts w:ascii="Times New Roman" w:hAnsi="Times New Roman"/>
        </w:rPr>
      </w:pPr>
    </w:p>
    <w:p w14:paraId="622552B3" w14:textId="77777777" w:rsidR="00A67155" w:rsidRDefault="00A67155" w:rsidP="00A459A2">
      <w:pPr>
        <w:pStyle w:val="38"/>
        <w:shd w:val="clear" w:color="auto" w:fill="auto"/>
        <w:spacing w:before="0"/>
      </w:pPr>
    </w:p>
    <w:p w14:paraId="4CE28780" w14:textId="77777777" w:rsidR="00025B78" w:rsidRPr="00395FD5" w:rsidRDefault="00025B78" w:rsidP="00025B78">
      <w:pPr>
        <w:pStyle w:val="38"/>
        <w:shd w:val="clear" w:color="auto" w:fill="auto"/>
        <w:spacing w:before="0"/>
        <w:jc w:val="center"/>
      </w:pPr>
      <w:r>
        <w:t>График передачи Системы в Лизинг спецификации № 7</w:t>
      </w:r>
    </w:p>
    <w:p w14:paraId="2975179D"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Угличского РЭС</w:t>
      </w:r>
      <w:r w:rsidRPr="0050782D">
        <w:rPr>
          <w:rFonts w:ascii="Times New Roman" w:hAnsi="Times New Roman"/>
        </w:rPr>
        <w:t xml:space="preserve"> </w:t>
      </w:r>
      <w:r>
        <w:rPr>
          <w:rFonts w:ascii="Times New Roman" w:hAnsi="Times New Roman"/>
        </w:rPr>
        <w:t>филиала Ярэнерго                           ПАО «МРСК Центра»</w:t>
      </w:r>
    </w:p>
    <w:p w14:paraId="0C179AE9"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13D9B1AF" w14:textId="77777777" w:rsidTr="00C946B8">
        <w:trPr>
          <w:trHeight w:val="761"/>
          <w:jc w:val="center"/>
        </w:trPr>
        <w:tc>
          <w:tcPr>
            <w:tcW w:w="3880" w:type="dxa"/>
            <w:tcMar>
              <w:left w:w="28" w:type="dxa"/>
              <w:right w:w="28" w:type="dxa"/>
            </w:tcMar>
          </w:tcPr>
          <w:p w14:paraId="009E8AF4"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5D456FDB"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4BE10DC2"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4591E914" w14:textId="77777777" w:rsidTr="00C946B8">
        <w:trPr>
          <w:jc w:val="center"/>
        </w:trPr>
        <w:tc>
          <w:tcPr>
            <w:tcW w:w="3880" w:type="dxa"/>
            <w:vAlign w:val="center"/>
          </w:tcPr>
          <w:p w14:paraId="218230C3" w14:textId="526D08BA" w:rsidR="00025B78" w:rsidRPr="00C320BF" w:rsidRDefault="00025B78" w:rsidP="00C946B8">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split</w:t>
            </w:r>
            <w:proofErr w:type="spellEnd"/>
            <w:r w:rsidRPr="00C320BF">
              <w:rPr>
                <w:rFonts w:ascii="Times New Roman" w:hAnsi="Times New Roman"/>
                <w:color w:val="000000"/>
                <w:szCs w:val="22"/>
              </w:rPr>
              <w:t xml:space="preserve"> – исполнение (ФЛ, ЮЛ)</w:t>
            </w:r>
          </w:p>
        </w:tc>
        <w:tc>
          <w:tcPr>
            <w:tcW w:w="1805" w:type="dxa"/>
            <w:vAlign w:val="center"/>
          </w:tcPr>
          <w:p w14:paraId="1A95666F"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r>
              <w:rPr>
                <w:rFonts w:ascii="Times New Roman" w:hAnsi="Times New Roman"/>
                <w:color w:val="000000"/>
                <w:szCs w:val="22"/>
              </w:rPr>
              <w:t> </w:t>
            </w:r>
            <w:r w:rsidRPr="00C320BF">
              <w:rPr>
                <w:rFonts w:ascii="Times New Roman" w:hAnsi="Times New Roman"/>
                <w:color w:val="000000"/>
                <w:szCs w:val="22"/>
              </w:rPr>
              <w:t>611</w:t>
            </w:r>
          </w:p>
        </w:tc>
        <w:tc>
          <w:tcPr>
            <w:tcW w:w="2881" w:type="dxa"/>
            <w:vMerge w:val="restart"/>
          </w:tcPr>
          <w:p w14:paraId="70876FA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6D2ACB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B389C8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5DAD6A4"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769305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971310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671EFAB"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C045A1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E00546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DB2FAF6"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6529FD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ACAA0F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A8D335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5F758C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D15079C"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AD1AC2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8C76FF9"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61F88A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2CB8AA0" w14:textId="700DF042" w:rsidR="00025B78" w:rsidRPr="00FB075E" w:rsidRDefault="004650C2" w:rsidP="00C946B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Август</w:t>
            </w:r>
            <w:r w:rsidR="00FB075E" w:rsidRPr="00844B91">
              <w:rPr>
                <w:rFonts w:ascii="Times New Roman" w:hAnsi="Times New Roman"/>
                <w:bCs/>
                <w:szCs w:val="20"/>
              </w:rPr>
              <w:t xml:space="preserve"> 202</w:t>
            </w:r>
            <w:r w:rsidR="000C7B54" w:rsidRPr="00844B91">
              <w:rPr>
                <w:rFonts w:ascii="Times New Roman" w:hAnsi="Times New Roman"/>
                <w:bCs/>
                <w:szCs w:val="20"/>
              </w:rPr>
              <w:t>1</w:t>
            </w:r>
          </w:p>
        </w:tc>
      </w:tr>
      <w:tr w:rsidR="00025B78" w:rsidRPr="001A5762" w14:paraId="14C3CAE3" w14:textId="77777777" w:rsidTr="00C946B8">
        <w:trPr>
          <w:jc w:val="center"/>
        </w:trPr>
        <w:tc>
          <w:tcPr>
            <w:tcW w:w="3880" w:type="dxa"/>
            <w:vAlign w:val="center"/>
          </w:tcPr>
          <w:p w14:paraId="09A76CA6" w14:textId="77777777" w:rsidR="00025B78" w:rsidRPr="00C320BF" w:rsidRDefault="00025B78" w:rsidP="00C946B8">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w:t>
            </w:r>
            <w:proofErr w:type="spellStart"/>
            <w:r w:rsidRPr="00C320BF">
              <w:rPr>
                <w:rFonts w:ascii="Times New Roman" w:hAnsi="Times New Roman"/>
                <w:szCs w:val="22"/>
              </w:rPr>
              <w:t>split</w:t>
            </w:r>
            <w:proofErr w:type="spellEnd"/>
            <w:r w:rsidRPr="00C320BF">
              <w:rPr>
                <w:rFonts w:ascii="Times New Roman" w:hAnsi="Times New Roman"/>
                <w:szCs w:val="22"/>
              </w:rPr>
              <w:t xml:space="preserve"> – исполнение (ФЛ, ЮЛ) </w:t>
            </w:r>
          </w:p>
        </w:tc>
        <w:tc>
          <w:tcPr>
            <w:tcW w:w="1805" w:type="dxa"/>
            <w:vAlign w:val="center"/>
          </w:tcPr>
          <w:p w14:paraId="76FFE19C"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730</w:t>
            </w:r>
          </w:p>
        </w:tc>
        <w:tc>
          <w:tcPr>
            <w:tcW w:w="2881" w:type="dxa"/>
            <w:vMerge/>
          </w:tcPr>
          <w:p w14:paraId="517F1E8C"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63D37789" w14:textId="77777777" w:rsidTr="00C946B8">
        <w:trPr>
          <w:jc w:val="center"/>
        </w:trPr>
        <w:tc>
          <w:tcPr>
            <w:tcW w:w="3880" w:type="dxa"/>
            <w:vAlign w:val="center"/>
          </w:tcPr>
          <w:p w14:paraId="364B1AC4"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7A4EA2CC"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10</w:t>
            </w:r>
          </w:p>
        </w:tc>
        <w:tc>
          <w:tcPr>
            <w:tcW w:w="2881" w:type="dxa"/>
            <w:vMerge/>
          </w:tcPr>
          <w:p w14:paraId="35C864E5"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46471B54" w14:textId="77777777" w:rsidTr="00C946B8">
        <w:trPr>
          <w:jc w:val="center"/>
        </w:trPr>
        <w:tc>
          <w:tcPr>
            <w:tcW w:w="3880" w:type="dxa"/>
            <w:vAlign w:val="center"/>
          </w:tcPr>
          <w:p w14:paraId="429DB483"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3722D517"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12</w:t>
            </w:r>
          </w:p>
        </w:tc>
        <w:tc>
          <w:tcPr>
            <w:tcW w:w="2881" w:type="dxa"/>
            <w:vMerge/>
          </w:tcPr>
          <w:p w14:paraId="4E55A27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6BAA4AC" w14:textId="77777777" w:rsidTr="00C946B8">
        <w:trPr>
          <w:jc w:val="center"/>
        </w:trPr>
        <w:tc>
          <w:tcPr>
            <w:tcW w:w="3880" w:type="dxa"/>
            <w:vAlign w:val="center"/>
          </w:tcPr>
          <w:p w14:paraId="30F04CC5"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100/5А с размещением  на опоре (ФЛ, ЮЛ</w:t>
            </w:r>
          </w:p>
        </w:tc>
        <w:tc>
          <w:tcPr>
            <w:tcW w:w="1805" w:type="dxa"/>
            <w:vAlign w:val="center"/>
          </w:tcPr>
          <w:p w14:paraId="0DBDE096"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485D84C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DA86992" w14:textId="77777777" w:rsidTr="00C946B8">
        <w:trPr>
          <w:jc w:val="center"/>
        </w:trPr>
        <w:tc>
          <w:tcPr>
            <w:tcW w:w="3880" w:type="dxa"/>
            <w:vAlign w:val="center"/>
          </w:tcPr>
          <w:p w14:paraId="014C3C0C"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64A83880"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13</w:t>
            </w:r>
          </w:p>
        </w:tc>
        <w:tc>
          <w:tcPr>
            <w:tcW w:w="2881" w:type="dxa"/>
            <w:vMerge/>
          </w:tcPr>
          <w:p w14:paraId="248C83C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7456B41" w14:textId="77777777" w:rsidTr="00C946B8">
        <w:trPr>
          <w:jc w:val="center"/>
        </w:trPr>
        <w:tc>
          <w:tcPr>
            <w:tcW w:w="3880" w:type="dxa"/>
            <w:vAlign w:val="center"/>
          </w:tcPr>
          <w:p w14:paraId="00E6DEAF"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805" w:type="dxa"/>
            <w:vAlign w:val="center"/>
          </w:tcPr>
          <w:p w14:paraId="33F98E7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w:t>
            </w:r>
          </w:p>
        </w:tc>
        <w:tc>
          <w:tcPr>
            <w:tcW w:w="2881" w:type="dxa"/>
            <w:vMerge/>
          </w:tcPr>
          <w:p w14:paraId="07DBD34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DEBDE4C" w14:textId="77777777" w:rsidTr="00C946B8">
        <w:trPr>
          <w:jc w:val="center"/>
        </w:trPr>
        <w:tc>
          <w:tcPr>
            <w:tcW w:w="3880" w:type="dxa"/>
            <w:vAlign w:val="center"/>
          </w:tcPr>
          <w:p w14:paraId="5D3062A2"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2444C405"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10</w:t>
            </w:r>
          </w:p>
        </w:tc>
        <w:tc>
          <w:tcPr>
            <w:tcW w:w="2881" w:type="dxa"/>
            <w:vMerge/>
          </w:tcPr>
          <w:p w14:paraId="7D20C9D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1251F67" w14:textId="77777777" w:rsidTr="00C946B8">
        <w:trPr>
          <w:jc w:val="center"/>
        </w:trPr>
        <w:tc>
          <w:tcPr>
            <w:tcW w:w="3880" w:type="dxa"/>
            <w:vAlign w:val="center"/>
          </w:tcPr>
          <w:p w14:paraId="0CBBF56F"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805" w:type="dxa"/>
            <w:vAlign w:val="center"/>
          </w:tcPr>
          <w:p w14:paraId="21C3657D"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4</w:t>
            </w:r>
          </w:p>
        </w:tc>
        <w:tc>
          <w:tcPr>
            <w:tcW w:w="2881" w:type="dxa"/>
            <w:vMerge/>
          </w:tcPr>
          <w:p w14:paraId="60192EC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ED1308A" w14:textId="77777777" w:rsidTr="00C946B8">
        <w:trPr>
          <w:jc w:val="center"/>
        </w:trPr>
        <w:tc>
          <w:tcPr>
            <w:tcW w:w="3880" w:type="dxa"/>
            <w:vAlign w:val="center"/>
          </w:tcPr>
          <w:p w14:paraId="48327D59"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53FF8B6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w:t>
            </w:r>
          </w:p>
        </w:tc>
        <w:tc>
          <w:tcPr>
            <w:tcW w:w="2881" w:type="dxa"/>
            <w:vMerge/>
          </w:tcPr>
          <w:p w14:paraId="0D93167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92EA120" w14:textId="77777777" w:rsidTr="00C946B8">
        <w:trPr>
          <w:jc w:val="center"/>
        </w:trPr>
        <w:tc>
          <w:tcPr>
            <w:tcW w:w="3880" w:type="dxa"/>
            <w:vAlign w:val="center"/>
          </w:tcPr>
          <w:p w14:paraId="1A3FF427"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805" w:type="dxa"/>
            <w:vAlign w:val="center"/>
          </w:tcPr>
          <w:p w14:paraId="228643BA"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13E0FBF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815E8E8" w14:textId="77777777" w:rsidTr="00C946B8">
        <w:trPr>
          <w:jc w:val="center"/>
        </w:trPr>
        <w:tc>
          <w:tcPr>
            <w:tcW w:w="3880" w:type="dxa"/>
            <w:vAlign w:val="center"/>
          </w:tcPr>
          <w:p w14:paraId="4CE8082A"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7C8E0E4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w:t>
            </w:r>
          </w:p>
        </w:tc>
        <w:tc>
          <w:tcPr>
            <w:tcW w:w="2881" w:type="dxa"/>
            <w:vMerge/>
          </w:tcPr>
          <w:p w14:paraId="70C747A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C3360D7" w14:textId="77777777" w:rsidTr="00C946B8">
        <w:trPr>
          <w:jc w:val="center"/>
        </w:trPr>
        <w:tc>
          <w:tcPr>
            <w:tcW w:w="3880" w:type="dxa"/>
            <w:vAlign w:val="center"/>
          </w:tcPr>
          <w:p w14:paraId="6B94C82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w:t>
            </w:r>
            <w:r w:rsidRPr="00C320BF">
              <w:rPr>
                <w:rFonts w:ascii="Times New Roman" w:hAnsi="Times New Roman"/>
                <w:color w:val="000000"/>
                <w:szCs w:val="22"/>
              </w:rPr>
              <w:lastRenderedPageBreak/>
              <w:t>включения (GSM- технология), с испытательной коробкой, ВН 3Р, с комплектом ТТ (3 шт.) 400/5А с размещением  на опоре (ФЛ, ЮЛ)</w:t>
            </w:r>
          </w:p>
        </w:tc>
        <w:tc>
          <w:tcPr>
            <w:tcW w:w="1805" w:type="dxa"/>
            <w:vAlign w:val="center"/>
          </w:tcPr>
          <w:p w14:paraId="45CF38AA"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lastRenderedPageBreak/>
              <w:t>1</w:t>
            </w:r>
          </w:p>
        </w:tc>
        <w:tc>
          <w:tcPr>
            <w:tcW w:w="2881" w:type="dxa"/>
            <w:vMerge/>
          </w:tcPr>
          <w:p w14:paraId="39BDAA1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EF8F398" w14:textId="77777777" w:rsidTr="00C946B8">
        <w:trPr>
          <w:jc w:val="center"/>
        </w:trPr>
        <w:tc>
          <w:tcPr>
            <w:tcW w:w="3880" w:type="dxa"/>
            <w:vAlign w:val="center"/>
          </w:tcPr>
          <w:p w14:paraId="1A16F731"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7E15D988"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35</w:t>
            </w:r>
          </w:p>
        </w:tc>
        <w:tc>
          <w:tcPr>
            <w:tcW w:w="2881" w:type="dxa"/>
            <w:vMerge/>
          </w:tcPr>
          <w:p w14:paraId="2747223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6F2A82D" w14:textId="77777777" w:rsidTr="00C946B8">
        <w:trPr>
          <w:jc w:val="center"/>
        </w:trPr>
        <w:tc>
          <w:tcPr>
            <w:tcW w:w="3880" w:type="dxa"/>
            <w:vAlign w:val="center"/>
          </w:tcPr>
          <w:p w14:paraId="5FA5F6F8"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3ф. прибор</w:t>
            </w:r>
            <w:r w:rsidRPr="00C320BF">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7D005F88"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3</w:t>
            </w:r>
          </w:p>
        </w:tc>
        <w:tc>
          <w:tcPr>
            <w:tcW w:w="2881" w:type="dxa"/>
            <w:vMerge/>
          </w:tcPr>
          <w:p w14:paraId="125DE3A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0437262" w14:textId="77777777" w:rsidTr="00C946B8">
        <w:trPr>
          <w:jc w:val="center"/>
        </w:trPr>
        <w:tc>
          <w:tcPr>
            <w:tcW w:w="3880" w:type="dxa"/>
            <w:vAlign w:val="center"/>
          </w:tcPr>
          <w:p w14:paraId="162A968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 xml:space="preserve"> 3ф. прибор</w:t>
            </w:r>
            <w:r w:rsidRPr="00C320BF">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7ADD53CA"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17E466A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7F7FE43" w14:textId="77777777" w:rsidTr="00C946B8">
        <w:trPr>
          <w:jc w:val="center"/>
        </w:trPr>
        <w:tc>
          <w:tcPr>
            <w:tcW w:w="3880" w:type="dxa"/>
            <w:vAlign w:val="center"/>
          </w:tcPr>
          <w:p w14:paraId="2687DF49"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Пункт</w:t>
            </w:r>
            <w:r w:rsidRPr="00C320BF">
              <w:rPr>
                <w:rFonts w:ascii="Times New Roman" w:hAnsi="Times New Roman"/>
                <w:color w:val="000000"/>
                <w:szCs w:val="22"/>
              </w:rPr>
              <w:t xml:space="preserve"> коммерческого учета на границе балансовой принадлежности в линии 6(10) кВ (классическое исполнение</w:t>
            </w:r>
            <w:r>
              <w:rPr>
                <w:rFonts w:ascii="Times New Roman" w:hAnsi="Times New Roman"/>
                <w:color w:val="000000"/>
                <w:szCs w:val="22"/>
              </w:rPr>
              <w:t>, комплект ТТ, ТН, шкаф учета)</w:t>
            </w:r>
          </w:p>
        </w:tc>
        <w:tc>
          <w:tcPr>
            <w:tcW w:w="1805" w:type="dxa"/>
            <w:vAlign w:val="center"/>
          </w:tcPr>
          <w:p w14:paraId="458DCA83"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6B9ED901"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C8AA0A3" w14:textId="77777777" w:rsidTr="00C946B8">
        <w:trPr>
          <w:jc w:val="center"/>
        </w:trPr>
        <w:tc>
          <w:tcPr>
            <w:tcW w:w="3880" w:type="dxa"/>
            <w:vAlign w:val="center"/>
          </w:tcPr>
          <w:p w14:paraId="0FE236C5"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745BE2A7"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97</w:t>
            </w:r>
          </w:p>
        </w:tc>
        <w:tc>
          <w:tcPr>
            <w:tcW w:w="2881" w:type="dxa"/>
            <w:vMerge/>
          </w:tcPr>
          <w:p w14:paraId="04131EA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06C27C8" w14:textId="77777777" w:rsidTr="00C946B8">
        <w:trPr>
          <w:jc w:val="center"/>
        </w:trPr>
        <w:tc>
          <w:tcPr>
            <w:tcW w:w="3880" w:type="dxa"/>
            <w:vAlign w:val="center"/>
          </w:tcPr>
          <w:p w14:paraId="1D41761E" w14:textId="77777777" w:rsidR="00025B78" w:rsidRPr="00C320BF" w:rsidRDefault="00025B78" w:rsidP="00C946B8">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735D1BC3"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23</w:t>
            </w:r>
          </w:p>
        </w:tc>
        <w:tc>
          <w:tcPr>
            <w:tcW w:w="2881" w:type="dxa"/>
            <w:vMerge/>
          </w:tcPr>
          <w:p w14:paraId="55FEF0E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0AB67D6" w14:textId="77777777" w:rsidTr="00C946B8">
        <w:trPr>
          <w:jc w:val="center"/>
        </w:trPr>
        <w:tc>
          <w:tcPr>
            <w:tcW w:w="3880" w:type="dxa"/>
            <w:vAlign w:val="center"/>
          </w:tcPr>
          <w:p w14:paraId="403EEC0A"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48F200F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21</w:t>
            </w:r>
          </w:p>
        </w:tc>
        <w:tc>
          <w:tcPr>
            <w:tcW w:w="2881" w:type="dxa"/>
            <w:vMerge/>
          </w:tcPr>
          <w:p w14:paraId="071AF811"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490C6BD" w14:textId="77777777" w:rsidTr="00C946B8">
        <w:trPr>
          <w:jc w:val="center"/>
        </w:trPr>
        <w:tc>
          <w:tcPr>
            <w:tcW w:w="3880" w:type="dxa"/>
            <w:vAlign w:val="center"/>
          </w:tcPr>
          <w:p w14:paraId="3ABB5768"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4015026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17</w:t>
            </w:r>
          </w:p>
        </w:tc>
        <w:tc>
          <w:tcPr>
            <w:tcW w:w="2881" w:type="dxa"/>
            <w:vMerge/>
          </w:tcPr>
          <w:p w14:paraId="010915A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447FA0E" w14:textId="77777777" w:rsidTr="00C946B8">
        <w:trPr>
          <w:jc w:val="center"/>
        </w:trPr>
        <w:tc>
          <w:tcPr>
            <w:tcW w:w="3880" w:type="dxa"/>
            <w:vAlign w:val="center"/>
          </w:tcPr>
          <w:p w14:paraId="51253267"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1B0B746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9</w:t>
            </w:r>
          </w:p>
        </w:tc>
        <w:tc>
          <w:tcPr>
            <w:tcW w:w="2881" w:type="dxa"/>
            <w:vMerge/>
          </w:tcPr>
          <w:p w14:paraId="217C9AB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D182C15" w14:textId="77777777" w:rsidTr="00C946B8">
        <w:trPr>
          <w:jc w:val="center"/>
        </w:trPr>
        <w:tc>
          <w:tcPr>
            <w:tcW w:w="3880" w:type="dxa"/>
            <w:vAlign w:val="center"/>
          </w:tcPr>
          <w:p w14:paraId="1850BEEF"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600/5А</w:t>
            </w:r>
            <w:r w:rsidRPr="00C320BF">
              <w:rPr>
                <w:rFonts w:ascii="Times New Roman" w:hAnsi="Times New Roman"/>
                <w:szCs w:val="22"/>
              </w:rPr>
              <w:br/>
              <w:t>(3 шт.), на ТП Общества.</w:t>
            </w:r>
          </w:p>
        </w:tc>
        <w:tc>
          <w:tcPr>
            <w:tcW w:w="1805" w:type="dxa"/>
            <w:vAlign w:val="center"/>
          </w:tcPr>
          <w:p w14:paraId="6CB9941D"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10</w:t>
            </w:r>
          </w:p>
        </w:tc>
        <w:tc>
          <w:tcPr>
            <w:tcW w:w="2881" w:type="dxa"/>
            <w:vMerge/>
          </w:tcPr>
          <w:p w14:paraId="26740CB4"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290455E" w14:textId="77777777" w:rsidTr="00C946B8">
        <w:trPr>
          <w:jc w:val="center"/>
        </w:trPr>
        <w:tc>
          <w:tcPr>
            <w:tcW w:w="3880" w:type="dxa"/>
            <w:vAlign w:val="center"/>
          </w:tcPr>
          <w:p w14:paraId="3360018A"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 xml:space="preserve">Трансформатор </w:t>
            </w:r>
            <w:r w:rsidRPr="00C320BF">
              <w:rPr>
                <w:rFonts w:ascii="Times New Roman" w:hAnsi="Times New Roman"/>
                <w:color w:val="000000"/>
                <w:szCs w:val="22"/>
              </w:rPr>
              <w:t>тока (0,66кВ) 800/5А</w:t>
            </w:r>
            <w:r w:rsidRPr="00C320BF">
              <w:rPr>
                <w:rFonts w:ascii="Times New Roman" w:hAnsi="Times New Roman"/>
                <w:color w:val="000000"/>
                <w:szCs w:val="22"/>
              </w:rPr>
              <w:br/>
              <w:t>(3 шт.), на ТП Общества.</w:t>
            </w:r>
          </w:p>
        </w:tc>
        <w:tc>
          <w:tcPr>
            <w:tcW w:w="1805" w:type="dxa"/>
            <w:vAlign w:val="center"/>
          </w:tcPr>
          <w:p w14:paraId="0527D1CB"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63A8173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35F8D05" w14:textId="77777777" w:rsidTr="00C946B8">
        <w:trPr>
          <w:jc w:val="center"/>
        </w:trPr>
        <w:tc>
          <w:tcPr>
            <w:tcW w:w="3880" w:type="dxa"/>
            <w:vAlign w:val="center"/>
          </w:tcPr>
          <w:p w14:paraId="33C2088E"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1000/5А</w:t>
            </w:r>
            <w:r w:rsidRPr="00C320BF">
              <w:rPr>
                <w:rFonts w:ascii="Times New Roman" w:hAnsi="Times New Roman"/>
                <w:szCs w:val="22"/>
              </w:rPr>
              <w:br/>
              <w:t xml:space="preserve">  (3 шт.), на ТП Общества.</w:t>
            </w:r>
          </w:p>
        </w:tc>
        <w:tc>
          <w:tcPr>
            <w:tcW w:w="1805" w:type="dxa"/>
            <w:vAlign w:val="center"/>
          </w:tcPr>
          <w:p w14:paraId="35CF0E85"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636CE37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63B1E084" w14:textId="77777777" w:rsidR="00025B78" w:rsidRPr="00395FD5" w:rsidRDefault="00025B78" w:rsidP="00025B78">
      <w:pPr>
        <w:pStyle w:val="38"/>
        <w:shd w:val="clear" w:color="auto" w:fill="auto"/>
        <w:spacing w:before="0"/>
      </w:pPr>
    </w:p>
    <w:p w14:paraId="39FF10C7" w14:textId="77777777" w:rsidR="00025B78" w:rsidRDefault="00025B78" w:rsidP="00025B78">
      <w:pPr>
        <w:rPr>
          <w:rFonts w:ascii="Times New Roman" w:hAnsi="Times New Roman"/>
          <w:b/>
          <w:sz w:val="22"/>
          <w:szCs w:val="22"/>
        </w:rPr>
      </w:pPr>
    </w:p>
    <w:p w14:paraId="0933808E" w14:textId="77777777" w:rsidR="00025B78" w:rsidRDefault="00025B78" w:rsidP="00025B78">
      <w:pPr>
        <w:pStyle w:val="38"/>
        <w:shd w:val="clear" w:color="auto" w:fill="auto"/>
        <w:spacing w:before="0"/>
        <w:jc w:val="center"/>
      </w:pPr>
    </w:p>
    <w:p w14:paraId="17D78E65" w14:textId="77777777" w:rsidR="00025B78" w:rsidRDefault="00025B78" w:rsidP="00A459A2">
      <w:pPr>
        <w:pStyle w:val="38"/>
        <w:shd w:val="clear" w:color="auto" w:fill="auto"/>
        <w:spacing w:before="0"/>
      </w:pPr>
    </w:p>
    <w:p w14:paraId="437E851E" w14:textId="77777777" w:rsidR="00A459A2" w:rsidRDefault="00A459A2" w:rsidP="00A459A2">
      <w:pPr>
        <w:pStyle w:val="38"/>
        <w:shd w:val="clear" w:color="auto" w:fill="auto"/>
        <w:spacing w:before="0"/>
      </w:pPr>
    </w:p>
    <w:p w14:paraId="67C5B43A" w14:textId="77777777" w:rsidR="00A459A2" w:rsidRDefault="00A459A2" w:rsidP="00A459A2">
      <w:pPr>
        <w:pStyle w:val="38"/>
        <w:shd w:val="clear" w:color="auto" w:fill="auto"/>
        <w:spacing w:before="0"/>
      </w:pPr>
    </w:p>
    <w:p w14:paraId="269FF73A" w14:textId="77777777" w:rsidR="00025B78" w:rsidRDefault="00025B78" w:rsidP="00025B78">
      <w:pPr>
        <w:pStyle w:val="38"/>
        <w:shd w:val="clear" w:color="auto" w:fill="auto"/>
        <w:spacing w:before="0"/>
        <w:jc w:val="center"/>
      </w:pPr>
    </w:p>
    <w:p w14:paraId="61DC43F6" w14:textId="77777777" w:rsidR="00025B78" w:rsidRPr="00395FD5" w:rsidRDefault="00025B78" w:rsidP="00025B78">
      <w:pPr>
        <w:pStyle w:val="38"/>
        <w:shd w:val="clear" w:color="auto" w:fill="auto"/>
        <w:spacing w:before="0"/>
        <w:jc w:val="center"/>
      </w:pPr>
      <w:r>
        <w:t>График передачи Системы в Лизинг спецификации № 8</w:t>
      </w:r>
    </w:p>
    <w:p w14:paraId="5A2810AD"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 10 Даниловского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4E14B4A8"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3114A7FD" w14:textId="77777777" w:rsidTr="00C946B8">
        <w:trPr>
          <w:trHeight w:val="761"/>
          <w:jc w:val="center"/>
        </w:trPr>
        <w:tc>
          <w:tcPr>
            <w:tcW w:w="3880" w:type="dxa"/>
            <w:tcMar>
              <w:left w:w="28" w:type="dxa"/>
              <w:right w:w="28" w:type="dxa"/>
            </w:tcMar>
          </w:tcPr>
          <w:p w14:paraId="0B637BE2"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02944155"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0C9AFE26"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0F61708D" w14:textId="77777777" w:rsidTr="00C946B8">
        <w:trPr>
          <w:jc w:val="center"/>
        </w:trPr>
        <w:tc>
          <w:tcPr>
            <w:tcW w:w="3880" w:type="dxa"/>
            <w:vAlign w:val="center"/>
          </w:tcPr>
          <w:p w14:paraId="007D5784" w14:textId="3259F0E5" w:rsidR="00025B78" w:rsidRPr="00C320BF" w:rsidRDefault="00025B78" w:rsidP="00C946B8">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split</w:t>
            </w:r>
            <w:proofErr w:type="spellEnd"/>
            <w:r w:rsidRPr="00C320BF">
              <w:rPr>
                <w:rFonts w:ascii="Times New Roman" w:hAnsi="Times New Roman"/>
                <w:color w:val="000000"/>
                <w:szCs w:val="22"/>
              </w:rPr>
              <w:t xml:space="preserve"> – исполнение (ФЛ, ЮЛ)</w:t>
            </w:r>
          </w:p>
        </w:tc>
        <w:tc>
          <w:tcPr>
            <w:tcW w:w="1805" w:type="dxa"/>
            <w:vAlign w:val="center"/>
          </w:tcPr>
          <w:p w14:paraId="63931989"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286</w:t>
            </w:r>
          </w:p>
        </w:tc>
        <w:tc>
          <w:tcPr>
            <w:tcW w:w="2881" w:type="dxa"/>
            <w:vMerge w:val="restart"/>
          </w:tcPr>
          <w:p w14:paraId="1D47964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E5C9534"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0D4D85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07B4889"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49A709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3DDE28A"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2489CE1"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6B727E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B836DD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C189FA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7B284E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6A0FEE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95F1F0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1375F1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446AFC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6D1F2EF" w14:textId="65236240" w:rsidR="00025B78" w:rsidRPr="001A5762" w:rsidRDefault="004650C2" w:rsidP="000B0AE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Июль</w:t>
            </w:r>
            <w:r w:rsidR="00FE3E83" w:rsidRPr="00844B91">
              <w:rPr>
                <w:rFonts w:ascii="Times New Roman" w:hAnsi="Times New Roman"/>
                <w:bCs/>
                <w:szCs w:val="20"/>
              </w:rPr>
              <w:t xml:space="preserve"> 202</w:t>
            </w:r>
            <w:r w:rsidR="000C7B54" w:rsidRPr="00844B91">
              <w:rPr>
                <w:rFonts w:ascii="Times New Roman" w:hAnsi="Times New Roman"/>
                <w:bCs/>
                <w:szCs w:val="20"/>
              </w:rPr>
              <w:t>1</w:t>
            </w:r>
          </w:p>
        </w:tc>
      </w:tr>
      <w:tr w:rsidR="00025B78" w:rsidRPr="001A5762" w14:paraId="513993A1" w14:textId="77777777" w:rsidTr="00C946B8">
        <w:trPr>
          <w:jc w:val="center"/>
        </w:trPr>
        <w:tc>
          <w:tcPr>
            <w:tcW w:w="3880" w:type="dxa"/>
            <w:vAlign w:val="center"/>
          </w:tcPr>
          <w:p w14:paraId="28278DC4"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w:t>
            </w:r>
            <w:proofErr w:type="spellStart"/>
            <w:r w:rsidRPr="00C320BF">
              <w:rPr>
                <w:rFonts w:ascii="Times New Roman" w:hAnsi="Times New Roman"/>
                <w:szCs w:val="22"/>
              </w:rPr>
              <w:t>split</w:t>
            </w:r>
            <w:proofErr w:type="spellEnd"/>
            <w:r w:rsidRPr="00C320BF">
              <w:rPr>
                <w:rFonts w:ascii="Times New Roman" w:hAnsi="Times New Roman"/>
                <w:szCs w:val="22"/>
              </w:rPr>
              <w:t xml:space="preserve"> – исполнение (ФЛ, ЮЛ) </w:t>
            </w:r>
          </w:p>
        </w:tc>
        <w:tc>
          <w:tcPr>
            <w:tcW w:w="1805" w:type="dxa"/>
            <w:vAlign w:val="center"/>
          </w:tcPr>
          <w:p w14:paraId="1076690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82</w:t>
            </w:r>
          </w:p>
        </w:tc>
        <w:tc>
          <w:tcPr>
            <w:tcW w:w="2881" w:type="dxa"/>
            <w:vMerge/>
          </w:tcPr>
          <w:p w14:paraId="29A8F130"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560A08EF" w14:textId="77777777" w:rsidTr="00C946B8">
        <w:trPr>
          <w:jc w:val="center"/>
        </w:trPr>
        <w:tc>
          <w:tcPr>
            <w:tcW w:w="3880" w:type="dxa"/>
            <w:vAlign w:val="center"/>
          </w:tcPr>
          <w:p w14:paraId="28E1757C" w14:textId="77777777" w:rsidR="00025B78" w:rsidRPr="00C320BF" w:rsidRDefault="00025B78" w:rsidP="00C946B8">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C64E265"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754E406A"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4F7CC88D" w14:textId="77777777" w:rsidTr="00C946B8">
        <w:trPr>
          <w:jc w:val="center"/>
        </w:trPr>
        <w:tc>
          <w:tcPr>
            <w:tcW w:w="3880" w:type="dxa"/>
            <w:vAlign w:val="center"/>
          </w:tcPr>
          <w:p w14:paraId="5A059E5A"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2498C14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w:t>
            </w:r>
          </w:p>
        </w:tc>
        <w:tc>
          <w:tcPr>
            <w:tcW w:w="2881" w:type="dxa"/>
            <w:vMerge/>
          </w:tcPr>
          <w:p w14:paraId="133ABD4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13516D2" w14:textId="77777777" w:rsidTr="00C946B8">
        <w:trPr>
          <w:jc w:val="center"/>
        </w:trPr>
        <w:tc>
          <w:tcPr>
            <w:tcW w:w="3880" w:type="dxa"/>
            <w:vAlign w:val="center"/>
          </w:tcPr>
          <w:p w14:paraId="0126AF0E"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441659C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287F92F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65A48DF" w14:textId="77777777" w:rsidTr="00C946B8">
        <w:trPr>
          <w:jc w:val="center"/>
        </w:trPr>
        <w:tc>
          <w:tcPr>
            <w:tcW w:w="3880" w:type="dxa"/>
            <w:vAlign w:val="center"/>
          </w:tcPr>
          <w:p w14:paraId="2CB94604"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5ABFC51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w:t>
            </w:r>
          </w:p>
        </w:tc>
        <w:tc>
          <w:tcPr>
            <w:tcW w:w="2881" w:type="dxa"/>
            <w:vMerge/>
          </w:tcPr>
          <w:p w14:paraId="09F9FC8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919BE7E" w14:textId="77777777" w:rsidTr="00C946B8">
        <w:trPr>
          <w:jc w:val="center"/>
        </w:trPr>
        <w:tc>
          <w:tcPr>
            <w:tcW w:w="3880" w:type="dxa"/>
            <w:vAlign w:val="center"/>
          </w:tcPr>
          <w:p w14:paraId="60AA6DD3"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0544173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203A569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651092A" w14:textId="77777777" w:rsidTr="00C946B8">
        <w:trPr>
          <w:jc w:val="center"/>
        </w:trPr>
        <w:tc>
          <w:tcPr>
            <w:tcW w:w="3880" w:type="dxa"/>
            <w:vAlign w:val="center"/>
          </w:tcPr>
          <w:p w14:paraId="6BADD278"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670389D"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1A388B9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29DC0E5" w14:textId="77777777" w:rsidTr="00C946B8">
        <w:trPr>
          <w:jc w:val="center"/>
        </w:trPr>
        <w:tc>
          <w:tcPr>
            <w:tcW w:w="3880" w:type="dxa"/>
            <w:vAlign w:val="center"/>
          </w:tcPr>
          <w:p w14:paraId="6DD93EC9"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424A9D8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43893AB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C148313" w14:textId="77777777" w:rsidTr="00C946B8">
        <w:trPr>
          <w:jc w:val="center"/>
        </w:trPr>
        <w:tc>
          <w:tcPr>
            <w:tcW w:w="3880" w:type="dxa"/>
            <w:vAlign w:val="center"/>
          </w:tcPr>
          <w:p w14:paraId="78FDB8D3"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38A87A3B"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24</w:t>
            </w:r>
          </w:p>
        </w:tc>
        <w:tc>
          <w:tcPr>
            <w:tcW w:w="2881" w:type="dxa"/>
            <w:vMerge/>
          </w:tcPr>
          <w:p w14:paraId="3265F27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64DD9C5" w14:textId="77777777" w:rsidTr="00C946B8">
        <w:trPr>
          <w:jc w:val="center"/>
        </w:trPr>
        <w:tc>
          <w:tcPr>
            <w:tcW w:w="3880" w:type="dxa"/>
            <w:vAlign w:val="center"/>
          </w:tcPr>
          <w:p w14:paraId="09F52554" w14:textId="77777777" w:rsidR="00025B78" w:rsidRPr="00C320BF" w:rsidRDefault="00025B78" w:rsidP="00C946B8">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1CA5CE8D"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12</w:t>
            </w:r>
          </w:p>
        </w:tc>
        <w:tc>
          <w:tcPr>
            <w:tcW w:w="2881" w:type="dxa"/>
            <w:vMerge/>
          </w:tcPr>
          <w:p w14:paraId="1FF1B23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A0E935D" w14:textId="77777777" w:rsidTr="00C946B8">
        <w:trPr>
          <w:jc w:val="center"/>
        </w:trPr>
        <w:tc>
          <w:tcPr>
            <w:tcW w:w="3880" w:type="dxa"/>
            <w:vAlign w:val="center"/>
          </w:tcPr>
          <w:p w14:paraId="43A8177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2299BD60"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7F02D0B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3DE7607" w14:textId="77777777" w:rsidTr="00C946B8">
        <w:trPr>
          <w:jc w:val="center"/>
        </w:trPr>
        <w:tc>
          <w:tcPr>
            <w:tcW w:w="3880" w:type="dxa"/>
            <w:vAlign w:val="center"/>
          </w:tcPr>
          <w:p w14:paraId="0C383353"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6315B724"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3</w:t>
            </w:r>
          </w:p>
        </w:tc>
        <w:tc>
          <w:tcPr>
            <w:tcW w:w="2881" w:type="dxa"/>
            <w:vMerge/>
          </w:tcPr>
          <w:p w14:paraId="531FBE9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FC1DBC4" w14:textId="77777777" w:rsidTr="00C946B8">
        <w:trPr>
          <w:trHeight w:val="458"/>
          <w:jc w:val="center"/>
        </w:trPr>
        <w:tc>
          <w:tcPr>
            <w:tcW w:w="3880" w:type="dxa"/>
            <w:vAlign w:val="center"/>
          </w:tcPr>
          <w:p w14:paraId="0862AA9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4C37E1C3"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16DCCD6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A9429E7" w14:textId="77777777" w:rsidTr="00C946B8">
        <w:trPr>
          <w:trHeight w:val="458"/>
          <w:jc w:val="center"/>
        </w:trPr>
        <w:tc>
          <w:tcPr>
            <w:tcW w:w="3880" w:type="dxa"/>
            <w:vAlign w:val="center"/>
          </w:tcPr>
          <w:p w14:paraId="3B18A9C6"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400/5А</w:t>
            </w:r>
            <w:r w:rsidRPr="00C320BF">
              <w:rPr>
                <w:rFonts w:ascii="Times New Roman" w:hAnsi="Times New Roman"/>
                <w:szCs w:val="22"/>
              </w:rPr>
              <w:br/>
              <w:t>(3 шт.), на ТП Общества.</w:t>
            </w:r>
          </w:p>
        </w:tc>
        <w:tc>
          <w:tcPr>
            <w:tcW w:w="1805" w:type="dxa"/>
            <w:vAlign w:val="center"/>
          </w:tcPr>
          <w:p w14:paraId="3C35D3E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w:t>
            </w:r>
          </w:p>
        </w:tc>
        <w:tc>
          <w:tcPr>
            <w:tcW w:w="2881" w:type="dxa"/>
            <w:vMerge/>
          </w:tcPr>
          <w:p w14:paraId="780FA0A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71182B9A" w14:textId="77777777" w:rsidR="00025B78" w:rsidRDefault="00025B78" w:rsidP="00025B78">
      <w:pPr>
        <w:rPr>
          <w:rFonts w:ascii="Times New Roman" w:hAnsi="Times New Roman"/>
          <w:b/>
          <w:sz w:val="22"/>
          <w:szCs w:val="22"/>
        </w:rPr>
      </w:pPr>
    </w:p>
    <w:p w14:paraId="474DA4FC" w14:textId="77777777" w:rsidR="00025B78" w:rsidRDefault="00025B78" w:rsidP="00025B78">
      <w:pPr>
        <w:rPr>
          <w:rFonts w:ascii="Times New Roman" w:hAnsi="Times New Roman"/>
          <w:b/>
          <w:sz w:val="22"/>
          <w:szCs w:val="22"/>
        </w:rPr>
      </w:pPr>
    </w:p>
    <w:p w14:paraId="08BF4313" w14:textId="77777777" w:rsidR="00025B78" w:rsidRDefault="00025B78" w:rsidP="00025B78">
      <w:pPr>
        <w:rPr>
          <w:rFonts w:ascii="Times New Roman" w:hAnsi="Times New Roman"/>
          <w:b/>
          <w:sz w:val="22"/>
          <w:szCs w:val="22"/>
        </w:rPr>
      </w:pPr>
    </w:p>
    <w:p w14:paraId="2C7CD61E" w14:textId="77777777" w:rsidR="00430A78" w:rsidRDefault="00025B78" w:rsidP="00025B78">
      <w:pPr>
        <w:pStyle w:val="38"/>
        <w:shd w:val="clear" w:color="auto" w:fill="auto"/>
        <w:spacing w:before="0"/>
        <w:jc w:val="center"/>
        <w:rPr>
          <w:b w:val="0"/>
          <w:sz w:val="22"/>
          <w:szCs w:val="22"/>
        </w:rPr>
      </w:pPr>
      <w:r>
        <w:rPr>
          <w:b w:val="0"/>
          <w:sz w:val="22"/>
          <w:szCs w:val="22"/>
        </w:rPr>
        <w:tab/>
      </w:r>
    </w:p>
    <w:p w14:paraId="4C2F08CD" w14:textId="77777777" w:rsidR="00430A78" w:rsidRDefault="00430A78" w:rsidP="00025B78">
      <w:pPr>
        <w:pStyle w:val="38"/>
        <w:shd w:val="clear" w:color="auto" w:fill="auto"/>
        <w:spacing w:before="0"/>
        <w:jc w:val="center"/>
      </w:pPr>
    </w:p>
    <w:p w14:paraId="43717A63" w14:textId="77777777" w:rsidR="00430A78" w:rsidRDefault="00430A78" w:rsidP="00025B78">
      <w:pPr>
        <w:pStyle w:val="38"/>
        <w:shd w:val="clear" w:color="auto" w:fill="auto"/>
        <w:spacing w:before="0"/>
        <w:jc w:val="center"/>
      </w:pPr>
    </w:p>
    <w:p w14:paraId="7371009A" w14:textId="77777777" w:rsidR="00430A78" w:rsidRDefault="00430A78" w:rsidP="00025B78">
      <w:pPr>
        <w:pStyle w:val="38"/>
        <w:shd w:val="clear" w:color="auto" w:fill="auto"/>
        <w:spacing w:before="0"/>
        <w:jc w:val="center"/>
      </w:pPr>
    </w:p>
    <w:p w14:paraId="51310F94" w14:textId="77777777" w:rsidR="00430A78" w:rsidRDefault="00430A78" w:rsidP="00025B78">
      <w:pPr>
        <w:pStyle w:val="38"/>
        <w:shd w:val="clear" w:color="auto" w:fill="auto"/>
        <w:spacing w:before="0"/>
        <w:jc w:val="center"/>
      </w:pPr>
    </w:p>
    <w:p w14:paraId="622F6F83" w14:textId="77777777" w:rsidR="00430A78" w:rsidRDefault="00430A78" w:rsidP="00025B78">
      <w:pPr>
        <w:pStyle w:val="38"/>
        <w:shd w:val="clear" w:color="auto" w:fill="auto"/>
        <w:spacing w:before="0"/>
        <w:jc w:val="center"/>
      </w:pPr>
    </w:p>
    <w:p w14:paraId="50D5F11F" w14:textId="77777777" w:rsidR="00430A78" w:rsidRDefault="00430A78" w:rsidP="00025B78">
      <w:pPr>
        <w:pStyle w:val="38"/>
        <w:shd w:val="clear" w:color="auto" w:fill="auto"/>
        <w:spacing w:before="0"/>
        <w:jc w:val="center"/>
      </w:pPr>
    </w:p>
    <w:p w14:paraId="3A9007C1" w14:textId="77777777" w:rsidR="00430A78" w:rsidRDefault="00430A78" w:rsidP="00025B78">
      <w:pPr>
        <w:pStyle w:val="38"/>
        <w:shd w:val="clear" w:color="auto" w:fill="auto"/>
        <w:spacing w:before="0"/>
        <w:jc w:val="center"/>
      </w:pPr>
    </w:p>
    <w:p w14:paraId="42865A9E" w14:textId="77777777" w:rsidR="00430A78" w:rsidRDefault="00430A78" w:rsidP="00025B78">
      <w:pPr>
        <w:pStyle w:val="38"/>
        <w:shd w:val="clear" w:color="auto" w:fill="auto"/>
        <w:spacing w:before="0"/>
        <w:jc w:val="center"/>
      </w:pPr>
    </w:p>
    <w:p w14:paraId="374F41A1" w14:textId="77777777" w:rsidR="00025B78" w:rsidRPr="00395FD5" w:rsidRDefault="00025B78" w:rsidP="00025B78">
      <w:pPr>
        <w:pStyle w:val="38"/>
        <w:shd w:val="clear" w:color="auto" w:fill="auto"/>
        <w:spacing w:before="0"/>
        <w:jc w:val="center"/>
      </w:pPr>
      <w:r>
        <w:t>График передачи Системы в Лизинг спецификации № 9</w:t>
      </w:r>
    </w:p>
    <w:p w14:paraId="76959C58"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Некрасовского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649BDA85"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262290B5" w14:textId="77777777" w:rsidTr="00C946B8">
        <w:trPr>
          <w:trHeight w:val="761"/>
          <w:jc w:val="center"/>
        </w:trPr>
        <w:tc>
          <w:tcPr>
            <w:tcW w:w="3880" w:type="dxa"/>
            <w:tcMar>
              <w:left w:w="28" w:type="dxa"/>
              <w:right w:w="28" w:type="dxa"/>
            </w:tcMar>
          </w:tcPr>
          <w:p w14:paraId="4A1B1893"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0C8AADB3"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3F366DE4"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7809CDEF" w14:textId="77777777" w:rsidTr="00C946B8">
        <w:trPr>
          <w:jc w:val="center"/>
        </w:trPr>
        <w:tc>
          <w:tcPr>
            <w:tcW w:w="3880" w:type="dxa"/>
            <w:vAlign w:val="center"/>
          </w:tcPr>
          <w:p w14:paraId="1716312B" w14:textId="7A96B11E" w:rsidR="00025B78" w:rsidRPr="00C320BF" w:rsidRDefault="00025B78" w:rsidP="00C946B8">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split</w:t>
            </w:r>
            <w:proofErr w:type="spellEnd"/>
            <w:r w:rsidRPr="00C320BF">
              <w:rPr>
                <w:rFonts w:ascii="Times New Roman" w:hAnsi="Times New Roman"/>
                <w:color w:val="000000"/>
                <w:szCs w:val="22"/>
              </w:rPr>
              <w:t xml:space="preserve"> – исполнение (ФЛ, ЮЛ)</w:t>
            </w:r>
          </w:p>
        </w:tc>
        <w:tc>
          <w:tcPr>
            <w:tcW w:w="1805" w:type="dxa"/>
            <w:vAlign w:val="center"/>
          </w:tcPr>
          <w:p w14:paraId="4969080D"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r>
              <w:rPr>
                <w:rFonts w:ascii="Times New Roman" w:hAnsi="Times New Roman"/>
                <w:color w:val="000000"/>
                <w:szCs w:val="22"/>
              </w:rPr>
              <w:t> </w:t>
            </w:r>
            <w:r w:rsidRPr="00C320BF">
              <w:rPr>
                <w:rFonts w:ascii="Times New Roman" w:hAnsi="Times New Roman"/>
                <w:color w:val="000000"/>
                <w:szCs w:val="22"/>
              </w:rPr>
              <w:t>284</w:t>
            </w:r>
          </w:p>
        </w:tc>
        <w:tc>
          <w:tcPr>
            <w:tcW w:w="2881" w:type="dxa"/>
            <w:vMerge w:val="restart"/>
          </w:tcPr>
          <w:p w14:paraId="5D66B4DC"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48354978"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F50498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620833A"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85705B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D83E9F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8B2AAE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95420E9"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B7F6A2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21930E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B756E1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30CA12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68FFFE8"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D5948D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54C269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5722BF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80CFE1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57C9916" w14:textId="2B5DADEE" w:rsidR="00025B78" w:rsidRPr="001A5762" w:rsidRDefault="004650C2" w:rsidP="00C946B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Февраль</w:t>
            </w:r>
            <w:r w:rsidR="00025B78">
              <w:rPr>
                <w:rFonts w:ascii="Times New Roman" w:hAnsi="Times New Roman"/>
                <w:bCs/>
                <w:szCs w:val="20"/>
              </w:rPr>
              <w:t xml:space="preserve"> </w:t>
            </w:r>
            <w:r w:rsidR="00025B78">
              <w:rPr>
                <w:rFonts w:ascii="Times New Roman" w:hAnsi="Times New Roman"/>
                <w:bCs/>
                <w:szCs w:val="20"/>
                <w:lang w:val="en-US"/>
              </w:rPr>
              <w:t>202</w:t>
            </w:r>
            <w:r w:rsidR="000F2972">
              <w:rPr>
                <w:rFonts w:ascii="Times New Roman" w:hAnsi="Times New Roman"/>
                <w:bCs/>
                <w:szCs w:val="20"/>
                <w:lang w:val="en-US"/>
              </w:rPr>
              <w:t>2</w:t>
            </w:r>
          </w:p>
        </w:tc>
      </w:tr>
      <w:tr w:rsidR="00025B78" w:rsidRPr="001A5762" w14:paraId="500E7A94" w14:textId="77777777" w:rsidTr="00C946B8">
        <w:trPr>
          <w:jc w:val="center"/>
        </w:trPr>
        <w:tc>
          <w:tcPr>
            <w:tcW w:w="3880" w:type="dxa"/>
            <w:vAlign w:val="center"/>
          </w:tcPr>
          <w:p w14:paraId="2B2E4E13"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w:t>
            </w:r>
            <w:proofErr w:type="spellStart"/>
            <w:r w:rsidRPr="00C320BF">
              <w:rPr>
                <w:rFonts w:ascii="Times New Roman" w:hAnsi="Times New Roman"/>
                <w:szCs w:val="22"/>
              </w:rPr>
              <w:t>split</w:t>
            </w:r>
            <w:proofErr w:type="spellEnd"/>
            <w:r w:rsidRPr="00C320BF">
              <w:rPr>
                <w:rFonts w:ascii="Times New Roman" w:hAnsi="Times New Roman"/>
                <w:szCs w:val="22"/>
              </w:rPr>
              <w:t xml:space="preserve"> – исполнение (ФЛ, ЮЛ) </w:t>
            </w:r>
          </w:p>
        </w:tc>
        <w:tc>
          <w:tcPr>
            <w:tcW w:w="1805" w:type="dxa"/>
            <w:vAlign w:val="center"/>
          </w:tcPr>
          <w:p w14:paraId="2A75F94F"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1 706</w:t>
            </w:r>
          </w:p>
        </w:tc>
        <w:tc>
          <w:tcPr>
            <w:tcW w:w="2881" w:type="dxa"/>
            <w:vMerge/>
          </w:tcPr>
          <w:p w14:paraId="0AEA0D57"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2077A2FC" w14:textId="77777777" w:rsidTr="00C946B8">
        <w:trPr>
          <w:jc w:val="center"/>
        </w:trPr>
        <w:tc>
          <w:tcPr>
            <w:tcW w:w="3880" w:type="dxa"/>
            <w:vAlign w:val="center"/>
          </w:tcPr>
          <w:p w14:paraId="56814D8A"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398895CD"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20</w:t>
            </w:r>
          </w:p>
        </w:tc>
        <w:tc>
          <w:tcPr>
            <w:tcW w:w="2881" w:type="dxa"/>
            <w:vMerge/>
          </w:tcPr>
          <w:p w14:paraId="47E7BE2D"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48D79B80" w14:textId="77777777" w:rsidTr="00C946B8">
        <w:trPr>
          <w:jc w:val="center"/>
        </w:trPr>
        <w:tc>
          <w:tcPr>
            <w:tcW w:w="3880" w:type="dxa"/>
            <w:vAlign w:val="center"/>
          </w:tcPr>
          <w:p w14:paraId="28B460D6"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2AF3A99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60</w:t>
            </w:r>
          </w:p>
        </w:tc>
        <w:tc>
          <w:tcPr>
            <w:tcW w:w="2881" w:type="dxa"/>
            <w:vMerge/>
          </w:tcPr>
          <w:p w14:paraId="60BCDF8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CA733AD" w14:textId="77777777" w:rsidTr="00C946B8">
        <w:trPr>
          <w:jc w:val="center"/>
        </w:trPr>
        <w:tc>
          <w:tcPr>
            <w:tcW w:w="3880" w:type="dxa"/>
            <w:vAlign w:val="center"/>
          </w:tcPr>
          <w:p w14:paraId="12756175"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3C2884D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15</w:t>
            </w:r>
          </w:p>
        </w:tc>
        <w:tc>
          <w:tcPr>
            <w:tcW w:w="2881" w:type="dxa"/>
            <w:vMerge/>
          </w:tcPr>
          <w:p w14:paraId="797C326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694B15D" w14:textId="77777777" w:rsidTr="00C946B8">
        <w:trPr>
          <w:jc w:val="center"/>
        </w:trPr>
        <w:tc>
          <w:tcPr>
            <w:tcW w:w="3880" w:type="dxa"/>
            <w:vAlign w:val="center"/>
          </w:tcPr>
          <w:p w14:paraId="2576309E"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805" w:type="dxa"/>
            <w:vAlign w:val="center"/>
          </w:tcPr>
          <w:p w14:paraId="4233DCCA"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5AA9FE7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2DBC6AE" w14:textId="77777777" w:rsidTr="00C946B8">
        <w:trPr>
          <w:jc w:val="center"/>
        </w:trPr>
        <w:tc>
          <w:tcPr>
            <w:tcW w:w="3880" w:type="dxa"/>
            <w:vAlign w:val="center"/>
          </w:tcPr>
          <w:p w14:paraId="51652037"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2F91B93F"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25</w:t>
            </w:r>
          </w:p>
        </w:tc>
        <w:tc>
          <w:tcPr>
            <w:tcW w:w="2881" w:type="dxa"/>
            <w:vMerge/>
          </w:tcPr>
          <w:p w14:paraId="047C628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10CDEB0" w14:textId="77777777" w:rsidTr="00C946B8">
        <w:trPr>
          <w:jc w:val="center"/>
        </w:trPr>
        <w:tc>
          <w:tcPr>
            <w:tcW w:w="3880" w:type="dxa"/>
            <w:vAlign w:val="center"/>
          </w:tcPr>
          <w:p w14:paraId="3461D68E"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805" w:type="dxa"/>
            <w:vAlign w:val="center"/>
          </w:tcPr>
          <w:p w14:paraId="2870DB28"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3</w:t>
            </w:r>
          </w:p>
        </w:tc>
        <w:tc>
          <w:tcPr>
            <w:tcW w:w="2881" w:type="dxa"/>
            <w:vMerge/>
          </w:tcPr>
          <w:p w14:paraId="0C9451A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C63A129" w14:textId="77777777" w:rsidTr="00C946B8">
        <w:trPr>
          <w:jc w:val="center"/>
        </w:trPr>
        <w:tc>
          <w:tcPr>
            <w:tcW w:w="3880" w:type="dxa"/>
            <w:vAlign w:val="center"/>
          </w:tcPr>
          <w:p w14:paraId="55C7E52C"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70AF9DA7"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15</w:t>
            </w:r>
          </w:p>
        </w:tc>
        <w:tc>
          <w:tcPr>
            <w:tcW w:w="2881" w:type="dxa"/>
            <w:vMerge/>
          </w:tcPr>
          <w:p w14:paraId="1C3FF34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6F04B81" w14:textId="77777777" w:rsidTr="00C946B8">
        <w:trPr>
          <w:trHeight w:val="1451"/>
          <w:jc w:val="center"/>
        </w:trPr>
        <w:tc>
          <w:tcPr>
            <w:tcW w:w="3880" w:type="dxa"/>
            <w:vAlign w:val="center"/>
          </w:tcPr>
          <w:p w14:paraId="752A8399"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805" w:type="dxa"/>
            <w:vAlign w:val="center"/>
          </w:tcPr>
          <w:p w14:paraId="7B077F63"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69AEEE1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1A012B0" w14:textId="77777777" w:rsidTr="00C946B8">
        <w:trPr>
          <w:jc w:val="center"/>
        </w:trPr>
        <w:tc>
          <w:tcPr>
            <w:tcW w:w="3880" w:type="dxa"/>
            <w:vAlign w:val="center"/>
          </w:tcPr>
          <w:p w14:paraId="7B8D96AF" w14:textId="77777777" w:rsidR="00025B78" w:rsidRPr="00C320BF" w:rsidRDefault="00025B78" w:rsidP="00C946B8">
            <w:pPr>
              <w:rPr>
                <w:rFonts w:ascii="Times New Roman" w:hAnsi="Times New Roman"/>
                <w:szCs w:val="22"/>
              </w:rPr>
            </w:pPr>
            <w:r>
              <w:rPr>
                <w:rFonts w:ascii="Times New Roman" w:hAnsi="Times New Roman"/>
                <w:szCs w:val="22"/>
              </w:rPr>
              <w:lastRenderedPageBreak/>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1DABD7A"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16</w:t>
            </w:r>
          </w:p>
        </w:tc>
        <w:tc>
          <w:tcPr>
            <w:tcW w:w="2881" w:type="dxa"/>
            <w:vMerge/>
          </w:tcPr>
          <w:p w14:paraId="3FA3953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6B4B387" w14:textId="77777777" w:rsidTr="00C946B8">
        <w:trPr>
          <w:jc w:val="center"/>
        </w:trPr>
        <w:tc>
          <w:tcPr>
            <w:tcW w:w="3880" w:type="dxa"/>
            <w:vAlign w:val="center"/>
          </w:tcPr>
          <w:p w14:paraId="74F99ACA"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805" w:type="dxa"/>
            <w:vAlign w:val="center"/>
          </w:tcPr>
          <w:p w14:paraId="26B421B6"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677DF88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BC3AB5E" w14:textId="77777777" w:rsidTr="00C946B8">
        <w:trPr>
          <w:jc w:val="center"/>
        </w:trPr>
        <w:tc>
          <w:tcPr>
            <w:tcW w:w="3880" w:type="dxa"/>
            <w:vAlign w:val="center"/>
          </w:tcPr>
          <w:p w14:paraId="3D582360"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7951F1D6"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27</w:t>
            </w:r>
          </w:p>
        </w:tc>
        <w:tc>
          <w:tcPr>
            <w:tcW w:w="2881" w:type="dxa"/>
            <w:vMerge/>
          </w:tcPr>
          <w:p w14:paraId="57B7A86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E8598A1" w14:textId="77777777" w:rsidTr="00C946B8">
        <w:trPr>
          <w:jc w:val="center"/>
        </w:trPr>
        <w:tc>
          <w:tcPr>
            <w:tcW w:w="3880" w:type="dxa"/>
            <w:vAlign w:val="center"/>
          </w:tcPr>
          <w:p w14:paraId="5C9200F9"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3ф. прибор</w:t>
            </w:r>
            <w:r w:rsidRPr="00C320BF">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683C49C4"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11</w:t>
            </w:r>
          </w:p>
        </w:tc>
        <w:tc>
          <w:tcPr>
            <w:tcW w:w="2881" w:type="dxa"/>
            <w:vMerge/>
          </w:tcPr>
          <w:p w14:paraId="6BE6C0F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6E47ABE" w14:textId="77777777" w:rsidTr="00C946B8">
        <w:trPr>
          <w:jc w:val="center"/>
        </w:trPr>
        <w:tc>
          <w:tcPr>
            <w:tcW w:w="3880" w:type="dxa"/>
            <w:vAlign w:val="center"/>
          </w:tcPr>
          <w:p w14:paraId="363D0452"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П</w:t>
            </w:r>
            <w:r w:rsidRPr="00C320BF">
              <w:rPr>
                <w:rFonts w:ascii="Times New Roman" w:hAnsi="Times New Roman"/>
                <w:color w:val="000000"/>
                <w:szCs w:val="22"/>
              </w:rPr>
              <w:t>ун</w:t>
            </w:r>
            <w:r>
              <w:rPr>
                <w:rFonts w:ascii="Times New Roman" w:hAnsi="Times New Roman"/>
                <w:color w:val="000000"/>
                <w:szCs w:val="22"/>
              </w:rPr>
              <w:t>кт</w:t>
            </w:r>
            <w:r w:rsidRPr="00C320BF">
              <w:rPr>
                <w:rFonts w:ascii="Times New Roman" w:hAnsi="Times New Roman"/>
                <w:color w:val="000000"/>
                <w:szCs w:val="22"/>
              </w:rPr>
              <w:t xml:space="preserve"> коммерческого учета на границе балансовой принадлежности в линии 6(10) кВ (классическое исполнение</w:t>
            </w:r>
            <w:r>
              <w:rPr>
                <w:rFonts w:ascii="Times New Roman" w:hAnsi="Times New Roman"/>
                <w:color w:val="000000"/>
                <w:szCs w:val="22"/>
              </w:rPr>
              <w:t>, комплект ТТ, ТН, шкаф учета)</w:t>
            </w:r>
          </w:p>
        </w:tc>
        <w:tc>
          <w:tcPr>
            <w:tcW w:w="1805" w:type="dxa"/>
            <w:vAlign w:val="center"/>
          </w:tcPr>
          <w:p w14:paraId="5DDBA198"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4DD31BF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5E47B83" w14:textId="77777777" w:rsidTr="00C946B8">
        <w:trPr>
          <w:jc w:val="center"/>
        </w:trPr>
        <w:tc>
          <w:tcPr>
            <w:tcW w:w="3880" w:type="dxa"/>
            <w:vAlign w:val="center"/>
          </w:tcPr>
          <w:p w14:paraId="7645A4B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68CCC437"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288</w:t>
            </w:r>
          </w:p>
        </w:tc>
        <w:tc>
          <w:tcPr>
            <w:tcW w:w="2881" w:type="dxa"/>
            <w:vMerge/>
          </w:tcPr>
          <w:p w14:paraId="1290539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8E78CB0" w14:textId="77777777" w:rsidTr="00C946B8">
        <w:trPr>
          <w:jc w:val="center"/>
        </w:trPr>
        <w:tc>
          <w:tcPr>
            <w:tcW w:w="3880" w:type="dxa"/>
            <w:vAlign w:val="center"/>
          </w:tcPr>
          <w:p w14:paraId="69632362" w14:textId="77777777" w:rsidR="00025B78" w:rsidRPr="00C320BF" w:rsidRDefault="00025B78" w:rsidP="00C946B8">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1B515BC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63</w:t>
            </w:r>
          </w:p>
        </w:tc>
        <w:tc>
          <w:tcPr>
            <w:tcW w:w="2881" w:type="dxa"/>
            <w:vMerge/>
          </w:tcPr>
          <w:p w14:paraId="1B3B318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E691BBB" w14:textId="77777777" w:rsidTr="00C946B8">
        <w:trPr>
          <w:jc w:val="center"/>
        </w:trPr>
        <w:tc>
          <w:tcPr>
            <w:tcW w:w="3880" w:type="dxa"/>
            <w:vAlign w:val="center"/>
          </w:tcPr>
          <w:p w14:paraId="760D1FD0"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708A73A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42</w:t>
            </w:r>
          </w:p>
        </w:tc>
        <w:tc>
          <w:tcPr>
            <w:tcW w:w="2881" w:type="dxa"/>
            <w:vMerge/>
          </w:tcPr>
          <w:p w14:paraId="0A82FE7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610C656" w14:textId="77777777" w:rsidTr="00C946B8">
        <w:trPr>
          <w:jc w:val="center"/>
        </w:trPr>
        <w:tc>
          <w:tcPr>
            <w:tcW w:w="3880" w:type="dxa"/>
            <w:vAlign w:val="center"/>
          </w:tcPr>
          <w:p w14:paraId="0159C27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6B86B196"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44</w:t>
            </w:r>
          </w:p>
        </w:tc>
        <w:tc>
          <w:tcPr>
            <w:tcW w:w="2881" w:type="dxa"/>
            <w:vMerge/>
          </w:tcPr>
          <w:p w14:paraId="2957BD9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619B31F" w14:textId="77777777" w:rsidTr="00C946B8">
        <w:trPr>
          <w:jc w:val="center"/>
        </w:trPr>
        <w:tc>
          <w:tcPr>
            <w:tcW w:w="3880" w:type="dxa"/>
            <w:vAlign w:val="center"/>
          </w:tcPr>
          <w:p w14:paraId="6C959679"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41BA99D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46</w:t>
            </w:r>
          </w:p>
        </w:tc>
        <w:tc>
          <w:tcPr>
            <w:tcW w:w="2881" w:type="dxa"/>
            <w:vMerge/>
          </w:tcPr>
          <w:p w14:paraId="2EADA18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0123230" w14:textId="77777777" w:rsidTr="00C946B8">
        <w:trPr>
          <w:jc w:val="center"/>
        </w:trPr>
        <w:tc>
          <w:tcPr>
            <w:tcW w:w="3880" w:type="dxa"/>
            <w:vAlign w:val="center"/>
          </w:tcPr>
          <w:p w14:paraId="32F97D43"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400/5А</w:t>
            </w:r>
            <w:r w:rsidRPr="00C320BF">
              <w:rPr>
                <w:rFonts w:ascii="Times New Roman" w:hAnsi="Times New Roman"/>
                <w:szCs w:val="22"/>
              </w:rPr>
              <w:br/>
              <w:t>(3 шт.), на ТП Общества.</w:t>
            </w:r>
          </w:p>
        </w:tc>
        <w:tc>
          <w:tcPr>
            <w:tcW w:w="1805" w:type="dxa"/>
            <w:vAlign w:val="center"/>
          </w:tcPr>
          <w:p w14:paraId="2847346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4EB13A3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89BA714" w14:textId="77777777" w:rsidTr="00C946B8">
        <w:trPr>
          <w:jc w:val="center"/>
        </w:trPr>
        <w:tc>
          <w:tcPr>
            <w:tcW w:w="3880" w:type="dxa"/>
            <w:vAlign w:val="center"/>
          </w:tcPr>
          <w:p w14:paraId="551BFA62"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500/5А</w:t>
            </w:r>
            <w:r w:rsidRPr="00C320BF">
              <w:rPr>
                <w:rFonts w:ascii="Times New Roman" w:hAnsi="Times New Roman"/>
                <w:szCs w:val="22"/>
              </w:rPr>
              <w:br/>
              <w:t>(3 шт.), на ТП Общества.</w:t>
            </w:r>
          </w:p>
        </w:tc>
        <w:tc>
          <w:tcPr>
            <w:tcW w:w="1805" w:type="dxa"/>
            <w:vAlign w:val="center"/>
          </w:tcPr>
          <w:p w14:paraId="2D615C1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28</w:t>
            </w:r>
          </w:p>
        </w:tc>
        <w:tc>
          <w:tcPr>
            <w:tcW w:w="2881" w:type="dxa"/>
            <w:vMerge/>
          </w:tcPr>
          <w:p w14:paraId="0B17BC3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EC9D863" w14:textId="77777777" w:rsidTr="00C946B8">
        <w:trPr>
          <w:jc w:val="center"/>
        </w:trPr>
        <w:tc>
          <w:tcPr>
            <w:tcW w:w="3880" w:type="dxa"/>
            <w:vAlign w:val="center"/>
          </w:tcPr>
          <w:p w14:paraId="766566BB"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600/5А</w:t>
            </w:r>
            <w:r w:rsidRPr="00C320BF">
              <w:rPr>
                <w:rFonts w:ascii="Times New Roman" w:hAnsi="Times New Roman"/>
                <w:szCs w:val="22"/>
              </w:rPr>
              <w:br/>
              <w:t>(3 шт.), на ТП Общества.</w:t>
            </w:r>
          </w:p>
        </w:tc>
        <w:tc>
          <w:tcPr>
            <w:tcW w:w="1805" w:type="dxa"/>
            <w:vAlign w:val="center"/>
          </w:tcPr>
          <w:p w14:paraId="2B23042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6</w:t>
            </w:r>
          </w:p>
        </w:tc>
        <w:tc>
          <w:tcPr>
            <w:tcW w:w="2881" w:type="dxa"/>
            <w:vMerge/>
          </w:tcPr>
          <w:p w14:paraId="79641014"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BF274B9" w14:textId="77777777" w:rsidTr="00C946B8">
        <w:trPr>
          <w:trHeight w:val="600"/>
          <w:jc w:val="center"/>
        </w:trPr>
        <w:tc>
          <w:tcPr>
            <w:tcW w:w="3880" w:type="dxa"/>
            <w:vAlign w:val="center"/>
          </w:tcPr>
          <w:p w14:paraId="707F110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 xml:space="preserve">Трансформатор </w:t>
            </w:r>
            <w:r w:rsidRPr="00C320BF">
              <w:rPr>
                <w:rFonts w:ascii="Times New Roman" w:hAnsi="Times New Roman"/>
                <w:color w:val="000000"/>
                <w:szCs w:val="22"/>
              </w:rPr>
              <w:t>тока (0,66кВ) 800/5А</w:t>
            </w:r>
            <w:r w:rsidRPr="00C320BF">
              <w:rPr>
                <w:rFonts w:ascii="Times New Roman" w:hAnsi="Times New Roman"/>
                <w:color w:val="000000"/>
                <w:szCs w:val="22"/>
              </w:rPr>
              <w:br/>
              <w:t>(3 шт.), на ТП Общества.</w:t>
            </w:r>
          </w:p>
        </w:tc>
        <w:tc>
          <w:tcPr>
            <w:tcW w:w="1805" w:type="dxa"/>
            <w:vAlign w:val="center"/>
          </w:tcPr>
          <w:p w14:paraId="55BD02D2"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11</w:t>
            </w:r>
          </w:p>
        </w:tc>
        <w:tc>
          <w:tcPr>
            <w:tcW w:w="2881" w:type="dxa"/>
            <w:vMerge/>
          </w:tcPr>
          <w:p w14:paraId="4F222501"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31C9A63" w14:textId="77777777" w:rsidTr="00C946B8">
        <w:trPr>
          <w:jc w:val="center"/>
        </w:trPr>
        <w:tc>
          <w:tcPr>
            <w:tcW w:w="3880" w:type="dxa"/>
            <w:vAlign w:val="center"/>
          </w:tcPr>
          <w:p w14:paraId="4F74C37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1000/5А</w:t>
            </w:r>
            <w:r w:rsidRPr="00C320BF">
              <w:rPr>
                <w:rFonts w:ascii="Times New Roman" w:hAnsi="Times New Roman"/>
                <w:szCs w:val="22"/>
              </w:rPr>
              <w:br/>
              <w:t xml:space="preserve">  (3 шт.), на ТП Общества.</w:t>
            </w:r>
          </w:p>
        </w:tc>
        <w:tc>
          <w:tcPr>
            <w:tcW w:w="1805" w:type="dxa"/>
            <w:vAlign w:val="center"/>
          </w:tcPr>
          <w:p w14:paraId="4D7C43A3"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5</w:t>
            </w:r>
          </w:p>
        </w:tc>
        <w:tc>
          <w:tcPr>
            <w:tcW w:w="2881" w:type="dxa"/>
            <w:vMerge/>
          </w:tcPr>
          <w:p w14:paraId="333BAB04"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C3EC6C7" w14:textId="77777777" w:rsidTr="00C946B8">
        <w:trPr>
          <w:jc w:val="center"/>
        </w:trPr>
        <w:tc>
          <w:tcPr>
            <w:tcW w:w="3880" w:type="dxa"/>
            <w:vAlign w:val="center"/>
          </w:tcPr>
          <w:p w14:paraId="4B5B8AF3"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1500/5А</w:t>
            </w:r>
            <w:r w:rsidRPr="00C320BF">
              <w:rPr>
                <w:rFonts w:ascii="Times New Roman" w:hAnsi="Times New Roman"/>
                <w:szCs w:val="22"/>
              </w:rPr>
              <w:br/>
              <w:t>(3 шт.), на ТП Общества.</w:t>
            </w:r>
          </w:p>
        </w:tc>
        <w:tc>
          <w:tcPr>
            <w:tcW w:w="1805" w:type="dxa"/>
            <w:vAlign w:val="center"/>
          </w:tcPr>
          <w:p w14:paraId="11EE74F5"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3</w:t>
            </w:r>
          </w:p>
        </w:tc>
        <w:tc>
          <w:tcPr>
            <w:tcW w:w="2881" w:type="dxa"/>
            <w:vMerge/>
          </w:tcPr>
          <w:p w14:paraId="040984F8"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0F5CB256" w14:textId="77777777" w:rsidR="00025B78" w:rsidRDefault="00025B78" w:rsidP="00025B78">
      <w:pPr>
        <w:tabs>
          <w:tab w:val="left" w:pos="1500"/>
        </w:tabs>
        <w:ind w:firstLine="709"/>
        <w:rPr>
          <w:rFonts w:ascii="Times New Roman" w:hAnsi="Times New Roman"/>
          <w:b/>
          <w:sz w:val="22"/>
          <w:szCs w:val="22"/>
        </w:rPr>
      </w:pPr>
    </w:p>
    <w:p w14:paraId="72325266" w14:textId="77777777" w:rsidR="00025B78" w:rsidRDefault="00025B78" w:rsidP="00025B78">
      <w:pPr>
        <w:tabs>
          <w:tab w:val="left" w:pos="1500"/>
        </w:tabs>
        <w:ind w:firstLine="709"/>
        <w:rPr>
          <w:rFonts w:ascii="Times New Roman" w:hAnsi="Times New Roman"/>
          <w:b/>
          <w:sz w:val="22"/>
          <w:szCs w:val="22"/>
        </w:rPr>
      </w:pPr>
    </w:p>
    <w:p w14:paraId="0F9005FF" w14:textId="77777777" w:rsidR="00025B78" w:rsidRDefault="00025B78" w:rsidP="00025B78">
      <w:pPr>
        <w:ind w:firstLine="709"/>
        <w:jc w:val="right"/>
        <w:rPr>
          <w:rFonts w:ascii="Times New Roman" w:hAnsi="Times New Roman"/>
          <w:b/>
          <w:sz w:val="22"/>
          <w:szCs w:val="22"/>
        </w:rPr>
      </w:pPr>
    </w:p>
    <w:p w14:paraId="2342D3B1" w14:textId="77777777" w:rsidR="00025B78" w:rsidRDefault="00025B78" w:rsidP="00025B78">
      <w:pPr>
        <w:ind w:firstLine="709"/>
        <w:jc w:val="right"/>
        <w:rPr>
          <w:rFonts w:ascii="Times New Roman" w:hAnsi="Times New Roman"/>
          <w:b/>
          <w:sz w:val="22"/>
          <w:szCs w:val="22"/>
        </w:rPr>
      </w:pPr>
    </w:p>
    <w:p w14:paraId="55BFEECA" w14:textId="77777777" w:rsidR="00025B78" w:rsidRDefault="00025B78" w:rsidP="00025B78">
      <w:pPr>
        <w:pStyle w:val="38"/>
        <w:shd w:val="clear" w:color="auto" w:fill="auto"/>
        <w:spacing w:before="0"/>
      </w:pPr>
    </w:p>
    <w:p w14:paraId="3F388BC8" w14:textId="77777777" w:rsidR="00025B78" w:rsidRDefault="00025B78" w:rsidP="00025B78">
      <w:pPr>
        <w:pStyle w:val="38"/>
        <w:shd w:val="clear" w:color="auto" w:fill="auto"/>
        <w:spacing w:before="0"/>
      </w:pPr>
    </w:p>
    <w:p w14:paraId="77574DAC" w14:textId="77777777" w:rsidR="00430A78" w:rsidRDefault="00430A78" w:rsidP="00025B78">
      <w:pPr>
        <w:pStyle w:val="38"/>
        <w:shd w:val="clear" w:color="auto" w:fill="auto"/>
        <w:spacing w:before="0"/>
        <w:jc w:val="center"/>
      </w:pPr>
    </w:p>
    <w:p w14:paraId="6B4BAD67" w14:textId="77777777" w:rsidR="00430A78" w:rsidRDefault="00430A78" w:rsidP="00025B78">
      <w:pPr>
        <w:pStyle w:val="38"/>
        <w:shd w:val="clear" w:color="auto" w:fill="auto"/>
        <w:spacing w:before="0"/>
        <w:jc w:val="center"/>
      </w:pPr>
    </w:p>
    <w:p w14:paraId="5148343D" w14:textId="77777777" w:rsidR="00430A78" w:rsidRDefault="00430A78" w:rsidP="00025B78">
      <w:pPr>
        <w:pStyle w:val="38"/>
        <w:shd w:val="clear" w:color="auto" w:fill="auto"/>
        <w:spacing w:before="0"/>
        <w:jc w:val="center"/>
      </w:pPr>
    </w:p>
    <w:p w14:paraId="5A08F0AF" w14:textId="77777777" w:rsidR="00430A78" w:rsidRDefault="00430A78" w:rsidP="00025B78">
      <w:pPr>
        <w:pStyle w:val="38"/>
        <w:shd w:val="clear" w:color="auto" w:fill="auto"/>
        <w:spacing w:before="0"/>
        <w:jc w:val="center"/>
      </w:pPr>
    </w:p>
    <w:p w14:paraId="24065253" w14:textId="77777777" w:rsidR="00430A78" w:rsidRDefault="00430A78" w:rsidP="00025B78">
      <w:pPr>
        <w:pStyle w:val="38"/>
        <w:shd w:val="clear" w:color="auto" w:fill="auto"/>
        <w:spacing w:before="0"/>
        <w:jc w:val="center"/>
      </w:pPr>
    </w:p>
    <w:p w14:paraId="21911172" w14:textId="77777777" w:rsidR="00430A78" w:rsidRDefault="00430A78" w:rsidP="00025B78">
      <w:pPr>
        <w:pStyle w:val="38"/>
        <w:shd w:val="clear" w:color="auto" w:fill="auto"/>
        <w:spacing w:before="0"/>
        <w:jc w:val="center"/>
      </w:pPr>
    </w:p>
    <w:p w14:paraId="55570D57" w14:textId="77777777" w:rsidR="00430A78" w:rsidRDefault="00430A78" w:rsidP="00025B78">
      <w:pPr>
        <w:pStyle w:val="38"/>
        <w:shd w:val="clear" w:color="auto" w:fill="auto"/>
        <w:spacing w:before="0"/>
        <w:jc w:val="center"/>
      </w:pPr>
    </w:p>
    <w:p w14:paraId="07A7B506" w14:textId="77777777" w:rsidR="00025B78" w:rsidRPr="00395FD5" w:rsidRDefault="00025B78" w:rsidP="00025B78">
      <w:pPr>
        <w:pStyle w:val="38"/>
        <w:shd w:val="clear" w:color="auto" w:fill="auto"/>
        <w:spacing w:before="0"/>
        <w:jc w:val="center"/>
      </w:pPr>
      <w:r>
        <w:t>График передачи Системы в Лизинг спецификации № 10</w:t>
      </w:r>
    </w:p>
    <w:p w14:paraId="47D868AB"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Переславского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54343885" w14:textId="77777777" w:rsidR="00025B78" w:rsidRDefault="00025B78" w:rsidP="00025B78">
      <w:pPr>
        <w:jc w:val="center"/>
      </w:pPr>
    </w:p>
    <w:p w14:paraId="72691C55" w14:textId="77777777" w:rsidR="00430A78" w:rsidRPr="0050782D" w:rsidRDefault="00430A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4953296D" w14:textId="77777777" w:rsidTr="00C946B8">
        <w:trPr>
          <w:trHeight w:val="761"/>
          <w:jc w:val="center"/>
        </w:trPr>
        <w:tc>
          <w:tcPr>
            <w:tcW w:w="3880" w:type="dxa"/>
            <w:tcMar>
              <w:left w:w="28" w:type="dxa"/>
              <w:right w:w="28" w:type="dxa"/>
            </w:tcMar>
          </w:tcPr>
          <w:p w14:paraId="4570D6CC"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14ED3BEF"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6C2101E9"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6351E9CD" w14:textId="77777777" w:rsidTr="00C946B8">
        <w:trPr>
          <w:jc w:val="center"/>
        </w:trPr>
        <w:tc>
          <w:tcPr>
            <w:tcW w:w="3880" w:type="dxa"/>
            <w:vAlign w:val="center"/>
          </w:tcPr>
          <w:p w14:paraId="16691617" w14:textId="18F6369D" w:rsidR="00025B78" w:rsidRPr="00243BF8" w:rsidRDefault="00025B78" w:rsidP="00C946B8">
            <w:pPr>
              <w:rPr>
                <w:rFonts w:ascii="Times New Roman" w:hAnsi="Times New Roman"/>
                <w:color w:val="000000"/>
                <w:szCs w:val="22"/>
              </w:rPr>
            </w:pPr>
            <w:r>
              <w:rPr>
                <w:rFonts w:ascii="Times New Roman" w:hAnsi="Times New Roman"/>
                <w:color w:val="000000"/>
                <w:szCs w:val="22"/>
              </w:rPr>
              <w:t>1ф. прибор</w:t>
            </w:r>
            <w:r w:rsidRPr="00243BF8">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243BF8">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243BF8">
              <w:rPr>
                <w:rFonts w:ascii="Times New Roman" w:hAnsi="Times New Roman"/>
                <w:color w:val="000000"/>
                <w:szCs w:val="22"/>
              </w:rPr>
              <w:t xml:space="preserve">) </w:t>
            </w:r>
            <w:proofErr w:type="spellStart"/>
            <w:r w:rsidRPr="00243BF8">
              <w:rPr>
                <w:rFonts w:ascii="Times New Roman" w:hAnsi="Times New Roman"/>
                <w:color w:val="000000"/>
                <w:szCs w:val="22"/>
              </w:rPr>
              <w:t>split</w:t>
            </w:r>
            <w:proofErr w:type="spellEnd"/>
            <w:r w:rsidRPr="00243BF8">
              <w:rPr>
                <w:rFonts w:ascii="Times New Roman" w:hAnsi="Times New Roman"/>
                <w:color w:val="000000"/>
                <w:szCs w:val="22"/>
              </w:rPr>
              <w:t xml:space="preserve"> – исполнение (ФЛ, ЮЛ)</w:t>
            </w:r>
          </w:p>
        </w:tc>
        <w:tc>
          <w:tcPr>
            <w:tcW w:w="1805" w:type="dxa"/>
            <w:vAlign w:val="center"/>
          </w:tcPr>
          <w:p w14:paraId="58811B83"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3</w:t>
            </w:r>
            <w:r>
              <w:rPr>
                <w:rFonts w:ascii="Times New Roman" w:hAnsi="Times New Roman"/>
                <w:color w:val="000000"/>
                <w:szCs w:val="22"/>
              </w:rPr>
              <w:t> </w:t>
            </w:r>
            <w:r w:rsidRPr="00243BF8">
              <w:rPr>
                <w:rFonts w:ascii="Times New Roman" w:hAnsi="Times New Roman"/>
                <w:color w:val="000000"/>
                <w:szCs w:val="22"/>
              </w:rPr>
              <w:t>010</w:t>
            </w:r>
          </w:p>
        </w:tc>
        <w:tc>
          <w:tcPr>
            <w:tcW w:w="2881" w:type="dxa"/>
            <w:vMerge w:val="restart"/>
          </w:tcPr>
          <w:p w14:paraId="6C09626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F11064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B299068"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495A06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B365E5E"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FCEE74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F8C8D26"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4E0FE7A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336235E"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EF7AE1B"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EDF1D4B"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073BE22" w14:textId="6E8F1E91" w:rsidR="00025B78" w:rsidRPr="001A5762" w:rsidRDefault="004650C2" w:rsidP="00C946B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Ноябрь</w:t>
            </w:r>
            <w:bookmarkStart w:id="0" w:name="_GoBack"/>
            <w:bookmarkEnd w:id="0"/>
            <w:r w:rsidR="00844B91">
              <w:rPr>
                <w:rFonts w:ascii="Times New Roman" w:hAnsi="Times New Roman"/>
                <w:bCs/>
                <w:szCs w:val="20"/>
              </w:rPr>
              <w:t xml:space="preserve"> </w:t>
            </w:r>
            <w:r w:rsidR="00025B78">
              <w:rPr>
                <w:rFonts w:ascii="Times New Roman" w:hAnsi="Times New Roman"/>
                <w:bCs/>
                <w:szCs w:val="20"/>
                <w:lang w:val="en-US"/>
              </w:rPr>
              <w:t>2021</w:t>
            </w:r>
          </w:p>
        </w:tc>
      </w:tr>
      <w:tr w:rsidR="00025B78" w:rsidRPr="001A5762" w14:paraId="6F1A1EDA" w14:textId="77777777" w:rsidTr="00C946B8">
        <w:trPr>
          <w:jc w:val="center"/>
        </w:trPr>
        <w:tc>
          <w:tcPr>
            <w:tcW w:w="3880" w:type="dxa"/>
            <w:vAlign w:val="center"/>
          </w:tcPr>
          <w:p w14:paraId="58835A4D" w14:textId="77777777" w:rsidR="00025B78" w:rsidRPr="00243BF8" w:rsidRDefault="00025B78" w:rsidP="00C946B8">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243BF8">
              <w:rPr>
                <w:rFonts w:ascii="Times New Roman" w:hAnsi="Times New Roman"/>
                <w:szCs w:val="22"/>
              </w:rPr>
              <w:t xml:space="preserve">на неизолированный провод  </w:t>
            </w:r>
            <w:proofErr w:type="spellStart"/>
            <w:r w:rsidRPr="00243BF8">
              <w:rPr>
                <w:rFonts w:ascii="Times New Roman" w:hAnsi="Times New Roman"/>
                <w:szCs w:val="22"/>
              </w:rPr>
              <w:t>split</w:t>
            </w:r>
            <w:proofErr w:type="spellEnd"/>
            <w:r w:rsidRPr="00243BF8">
              <w:rPr>
                <w:rFonts w:ascii="Times New Roman" w:hAnsi="Times New Roman"/>
                <w:szCs w:val="22"/>
              </w:rPr>
              <w:t xml:space="preserve"> – исполнение (ФЛ, ЮЛ) </w:t>
            </w:r>
          </w:p>
        </w:tc>
        <w:tc>
          <w:tcPr>
            <w:tcW w:w="1805" w:type="dxa"/>
            <w:vAlign w:val="center"/>
          </w:tcPr>
          <w:p w14:paraId="422C2D57"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1 748</w:t>
            </w:r>
          </w:p>
        </w:tc>
        <w:tc>
          <w:tcPr>
            <w:tcW w:w="2881" w:type="dxa"/>
            <w:vMerge/>
          </w:tcPr>
          <w:p w14:paraId="33D435A1"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5CEAADD6" w14:textId="77777777" w:rsidTr="00C946B8">
        <w:trPr>
          <w:jc w:val="center"/>
        </w:trPr>
        <w:tc>
          <w:tcPr>
            <w:tcW w:w="3880" w:type="dxa"/>
            <w:vAlign w:val="center"/>
          </w:tcPr>
          <w:p w14:paraId="581E8855" w14:textId="77777777" w:rsidR="00025B78" w:rsidRPr="00243BF8" w:rsidRDefault="00025B78" w:rsidP="00C946B8">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2660F787"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23</w:t>
            </w:r>
          </w:p>
        </w:tc>
        <w:tc>
          <w:tcPr>
            <w:tcW w:w="2881" w:type="dxa"/>
            <w:vMerge/>
          </w:tcPr>
          <w:p w14:paraId="7104B6EE"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0B5DA9AB" w14:textId="77777777" w:rsidTr="00C946B8">
        <w:trPr>
          <w:jc w:val="center"/>
        </w:trPr>
        <w:tc>
          <w:tcPr>
            <w:tcW w:w="3880" w:type="dxa"/>
            <w:vAlign w:val="center"/>
          </w:tcPr>
          <w:p w14:paraId="321BE1CE"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72B2675C"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20</w:t>
            </w:r>
          </w:p>
        </w:tc>
        <w:tc>
          <w:tcPr>
            <w:tcW w:w="2881" w:type="dxa"/>
            <w:vMerge/>
          </w:tcPr>
          <w:p w14:paraId="4134383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FE39003" w14:textId="77777777" w:rsidTr="00C946B8">
        <w:trPr>
          <w:jc w:val="center"/>
        </w:trPr>
        <w:tc>
          <w:tcPr>
            <w:tcW w:w="3880" w:type="dxa"/>
            <w:vAlign w:val="center"/>
          </w:tcPr>
          <w:p w14:paraId="2342B920"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51C4B659"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13</w:t>
            </w:r>
          </w:p>
        </w:tc>
        <w:tc>
          <w:tcPr>
            <w:tcW w:w="2881" w:type="dxa"/>
            <w:vMerge/>
          </w:tcPr>
          <w:p w14:paraId="0294573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EBF3FD9" w14:textId="77777777" w:rsidTr="00C946B8">
        <w:trPr>
          <w:jc w:val="center"/>
        </w:trPr>
        <w:tc>
          <w:tcPr>
            <w:tcW w:w="3880" w:type="dxa"/>
            <w:vAlign w:val="center"/>
          </w:tcPr>
          <w:p w14:paraId="28187632"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4D7B21FF"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18</w:t>
            </w:r>
          </w:p>
        </w:tc>
        <w:tc>
          <w:tcPr>
            <w:tcW w:w="2881" w:type="dxa"/>
            <w:vMerge/>
          </w:tcPr>
          <w:p w14:paraId="07D4189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2E31EFE" w14:textId="77777777" w:rsidTr="00C946B8">
        <w:trPr>
          <w:jc w:val="center"/>
        </w:trPr>
        <w:tc>
          <w:tcPr>
            <w:tcW w:w="3880" w:type="dxa"/>
            <w:vAlign w:val="center"/>
          </w:tcPr>
          <w:p w14:paraId="3A016B7B"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63852D11"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11</w:t>
            </w:r>
          </w:p>
        </w:tc>
        <w:tc>
          <w:tcPr>
            <w:tcW w:w="2881" w:type="dxa"/>
            <w:vMerge/>
          </w:tcPr>
          <w:p w14:paraId="071EC7C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88E4FC2" w14:textId="77777777" w:rsidTr="00C946B8">
        <w:trPr>
          <w:jc w:val="center"/>
        </w:trPr>
        <w:tc>
          <w:tcPr>
            <w:tcW w:w="3880" w:type="dxa"/>
            <w:vAlign w:val="center"/>
          </w:tcPr>
          <w:p w14:paraId="1E28E039"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212EBE67"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5</w:t>
            </w:r>
          </w:p>
        </w:tc>
        <w:tc>
          <w:tcPr>
            <w:tcW w:w="2881" w:type="dxa"/>
            <w:vMerge/>
          </w:tcPr>
          <w:p w14:paraId="194B4B2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5B9410A" w14:textId="77777777" w:rsidTr="00C946B8">
        <w:trPr>
          <w:trHeight w:val="884"/>
          <w:jc w:val="center"/>
        </w:trPr>
        <w:tc>
          <w:tcPr>
            <w:tcW w:w="3880" w:type="dxa"/>
            <w:vAlign w:val="center"/>
          </w:tcPr>
          <w:p w14:paraId="0696C1B6" w14:textId="77777777" w:rsidR="00025B78" w:rsidRPr="00243BF8" w:rsidRDefault="00025B78" w:rsidP="00C946B8">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60921CE3"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40</w:t>
            </w:r>
          </w:p>
        </w:tc>
        <w:tc>
          <w:tcPr>
            <w:tcW w:w="2881" w:type="dxa"/>
            <w:vMerge/>
          </w:tcPr>
          <w:p w14:paraId="606B0C07"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C39CA11" w14:textId="77777777" w:rsidTr="00C946B8">
        <w:trPr>
          <w:jc w:val="center"/>
        </w:trPr>
        <w:tc>
          <w:tcPr>
            <w:tcW w:w="3880" w:type="dxa"/>
            <w:vAlign w:val="center"/>
          </w:tcPr>
          <w:p w14:paraId="2F00BD9A"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3ф. прибор</w:t>
            </w:r>
            <w:r w:rsidRPr="00243BF8">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4A7693C9"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5</w:t>
            </w:r>
          </w:p>
        </w:tc>
        <w:tc>
          <w:tcPr>
            <w:tcW w:w="2881" w:type="dxa"/>
            <w:vMerge/>
          </w:tcPr>
          <w:p w14:paraId="421073D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31A0BB3" w14:textId="77777777" w:rsidTr="00C946B8">
        <w:trPr>
          <w:jc w:val="center"/>
        </w:trPr>
        <w:tc>
          <w:tcPr>
            <w:tcW w:w="3880" w:type="dxa"/>
            <w:vAlign w:val="center"/>
          </w:tcPr>
          <w:p w14:paraId="2009AD6B"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3ф. прибор</w:t>
            </w:r>
            <w:r w:rsidRPr="00243BF8">
              <w:rPr>
                <w:rFonts w:ascii="Times New Roman" w:hAnsi="Times New Roman"/>
                <w:color w:val="000000"/>
                <w:szCs w:val="22"/>
              </w:rPr>
              <w:t xml:space="preserve"> учета электроэнергии полукосвенного включения (RS-485) при </w:t>
            </w:r>
            <w:r w:rsidRPr="00243BF8">
              <w:rPr>
                <w:rFonts w:ascii="Times New Roman" w:hAnsi="Times New Roman"/>
                <w:color w:val="000000"/>
                <w:szCs w:val="22"/>
              </w:rPr>
              <w:lastRenderedPageBreak/>
              <w:t xml:space="preserve">замене существующего учета электроэнергии на ПС Общества с автоматизацией.  </w:t>
            </w:r>
          </w:p>
        </w:tc>
        <w:tc>
          <w:tcPr>
            <w:tcW w:w="1805" w:type="dxa"/>
            <w:vAlign w:val="center"/>
          </w:tcPr>
          <w:p w14:paraId="2E4EA109"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lastRenderedPageBreak/>
              <w:t>8</w:t>
            </w:r>
          </w:p>
        </w:tc>
        <w:tc>
          <w:tcPr>
            <w:tcW w:w="2881" w:type="dxa"/>
            <w:vMerge/>
          </w:tcPr>
          <w:p w14:paraId="1984B4D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EBA0609" w14:textId="77777777" w:rsidTr="00C946B8">
        <w:trPr>
          <w:jc w:val="center"/>
        </w:trPr>
        <w:tc>
          <w:tcPr>
            <w:tcW w:w="3880" w:type="dxa"/>
            <w:vAlign w:val="center"/>
          </w:tcPr>
          <w:p w14:paraId="693F8DF8"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Пункт</w:t>
            </w:r>
            <w:r w:rsidRPr="00243BF8">
              <w:rPr>
                <w:rFonts w:ascii="Times New Roman" w:hAnsi="Times New Roman"/>
                <w:color w:val="000000"/>
                <w:szCs w:val="22"/>
              </w:rPr>
              <w:t xml:space="preserve"> коммерческого учета на границе балансовой принадлежности в линии 6(10) кВ </w:t>
            </w:r>
            <w:r w:rsidRPr="00C320BF">
              <w:rPr>
                <w:rFonts w:ascii="Times New Roman" w:hAnsi="Times New Roman"/>
                <w:color w:val="000000"/>
                <w:szCs w:val="22"/>
              </w:rPr>
              <w:t>(классическое исполнение</w:t>
            </w:r>
            <w:r>
              <w:rPr>
                <w:rFonts w:ascii="Times New Roman" w:hAnsi="Times New Roman"/>
                <w:color w:val="000000"/>
                <w:szCs w:val="22"/>
              </w:rPr>
              <w:t>, комплект ТТ, ТН, шкаф учета)</w:t>
            </w:r>
          </w:p>
        </w:tc>
        <w:tc>
          <w:tcPr>
            <w:tcW w:w="1805" w:type="dxa"/>
            <w:vAlign w:val="center"/>
          </w:tcPr>
          <w:p w14:paraId="463648EC"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8</w:t>
            </w:r>
          </w:p>
        </w:tc>
        <w:tc>
          <w:tcPr>
            <w:tcW w:w="2881" w:type="dxa"/>
            <w:vMerge/>
          </w:tcPr>
          <w:p w14:paraId="2B9859C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1C4444D" w14:textId="77777777" w:rsidTr="00C946B8">
        <w:trPr>
          <w:jc w:val="center"/>
        </w:trPr>
        <w:tc>
          <w:tcPr>
            <w:tcW w:w="3880" w:type="dxa"/>
            <w:vAlign w:val="center"/>
          </w:tcPr>
          <w:p w14:paraId="118644B7"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Шкаф</w:t>
            </w:r>
            <w:r w:rsidRPr="00243BF8">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6706D1DB"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147</w:t>
            </w:r>
          </w:p>
        </w:tc>
        <w:tc>
          <w:tcPr>
            <w:tcW w:w="2881" w:type="dxa"/>
            <w:vMerge/>
          </w:tcPr>
          <w:p w14:paraId="0BADB34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BB8D259" w14:textId="77777777" w:rsidTr="00C946B8">
        <w:trPr>
          <w:jc w:val="center"/>
        </w:trPr>
        <w:tc>
          <w:tcPr>
            <w:tcW w:w="3880" w:type="dxa"/>
            <w:vAlign w:val="center"/>
          </w:tcPr>
          <w:p w14:paraId="017D01B6"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100/5А</w:t>
            </w:r>
            <w:r w:rsidRPr="00243BF8">
              <w:rPr>
                <w:rFonts w:ascii="Times New Roman" w:hAnsi="Times New Roman"/>
                <w:szCs w:val="22"/>
              </w:rPr>
              <w:br/>
              <w:t>(3 шт.), на ТП Общества.</w:t>
            </w:r>
          </w:p>
        </w:tc>
        <w:tc>
          <w:tcPr>
            <w:tcW w:w="1805" w:type="dxa"/>
            <w:vAlign w:val="center"/>
          </w:tcPr>
          <w:p w14:paraId="33B75E63"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34</w:t>
            </w:r>
          </w:p>
        </w:tc>
        <w:tc>
          <w:tcPr>
            <w:tcW w:w="2881" w:type="dxa"/>
            <w:vMerge/>
          </w:tcPr>
          <w:p w14:paraId="1CACC97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5F1801A" w14:textId="77777777" w:rsidTr="00C946B8">
        <w:trPr>
          <w:jc w:val="center"/>
        </w:trPr>
        <w:tc>
          <w:tcPr>
            <w:tcW w:w="3880" w:type="dxa"/>
            <w:vAlign w:val="center"/>
          </w:tcPr>
          <w:p w14:paraId="6C6A7DCD"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150/5А</w:t>
            </w:r>
            <w:r w:rsidRPr="00243BF8">
              <w:rPr>
                <w:rFonts w:ascii="Times New Roman" w:hAnsi="Times New Roman"/>
                <w:szCs w:val="22"/>
              </w:rPr>
              <w:br/>
              <w:t>(3 шт.), на ТП Общества.</w:t>
            </w:r>
          </w:p>
        </w:tc>
        <w:tc>
          <w:tcPr>
            <w:tcW w:w="1805" w:type="dxa"/>
            <w:vAlign w:val="center"/>
          </w:tcPr>
          <w:p w14:paraId="4C692562"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17</w:t>
            </w:r>
          </w:p>
        </w:tc>
        <w:tc>
          <w:tcPr>
            <w:tcW w:w="2881" w:type="dxa"/>
            <w:vMerge/>
          </w:tcPr>
          <w:p w14:paraId="78CC053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80A0E8D" w14:textId="77777777" w:rsidTr="00C946B8">
        <w:trPr>
          <w:jc w:val="center"/>
        </w:trPr>
        <w:tc>
          <w:tcPr>
            <w:tcW w:w="3880" w:type="dxa"/>
            <w:vAlign w:val="center"/>
          </w:tcPr>
          <w:p w14:paraId="5CCC2D00"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200/5А</w:t>
            </w:r>
            <w:r w:rsidRPr="00243BF8">
              <w:rPr>
                <w:rFonts w:ascii="Times New Roman" w:hAnsi="Times New Roman"/>
                <w:szCs w:val="22"/>
              </w:rPr>
              <w:br/>
              <w:t>(3 шт.), на ТП Общества.</w:t>
            </w:r>
          </w:p>
        </w:tc>
        <w:tc>
          <w:tcPr>
            <w:tcW w:w="1805" w:type="dxa"/>
            <w:vAlign w:val="center"/>
          </w:tcPr>
          <w:p w14:paraId="1FE744C0"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24</w:t>
            </w:r>
          </w:p>
        </w:tc>
        <w:tc>
          <w:tcPr>
            <w:tcW w:w="2881" w:type="dxa"/>
            <w:vMerge/>
          </w:tcPr>
          <w:p w14:paraId="064534D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8C81428" w14:textId="77777777" w:rsidTr="00C946B8">
        <w:trPr>
          <w:jc w:val="center"/>
        </w:trPr>
        <w:tc>
          <w:tcPr>
            <w:tcW w:w="3880" w:type="dxa"/>
            <w:vAlign w:val="center"/>
          </w:tcPr>
          <w:p w14:paraId="24DD1243"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300/5А</w:t>
            </w:r>
            <w:r w:rsidRPr="00243BF8">
              <w:rPr>
                <w:rFonts w:ascii="Times New Roman" w:hAnsi="Times New Roman"/>
                <w:szCs w:val="22"/>
              </w:rPr>
              <w:br/>
              <w:t>(3 шт.), на ТП Общества.</w:t>
            </w:r>
          </w:p>
        </w:tc>
        <w:tc>
          <w:tcPr>
            <w:tcW w:w="1805" w:type="dxa"/>
            <w:vAlign w:val="center"/>
          </w:tcPr>
          <w:p w14:paraId="5012626A"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23</w:t>
            </w:r>
          </w:p>
        </w:tc>
        <w:tc>
          <w:tcPr>
            <w:tcW w:w="2881" w:type="dxa"/>
            <w:vMerge/>
          </w:tcPr>
          <w:p w14:paraId="6C5660A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151527C" w14:textId="77777777" w:rsidTr="00C946B8">
        <w:trPr>
          <w:jc w:val="center"/>
        </w:trPr>
        <w:tc>
          <w:tcPr>
            <w:tcW w:w="3880" w:type="dxa"/>
            <w:vAlign w:val="center"/>
          </w:tcPr>
          <w:p w14:paraId="3EBA22AA"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400/5А</w:t>
            </w:r>
            <w:r w:rsidRPr="00243BF8">
              <w:rPr>
                <w:rFonts w:ascii="Times New Roman" w:hAnsi="Times New Roman"/>
                <w:szCs w:val="22"/>
              </w:rPr>
              <w:br/>
              <w:t>(3 шт.), на ТП Общества.</w:t>
            </w:r>
          </w:p>
        </w:tc>
        <w:tc>
          <w:tcPr>
            <w:tcW w:w="1805" w:type="dxa"/>
            <w:vAlign w:val="center"/>
          </w:tcPr>
          <w:p w14:paraId="05D0AF53"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9</w:t>
            </w:r>
          </w:p>
        </w:tc>
        <w:tc>
          <w:tcPr>
            <w:tcW w:w="2881" w:type="dxa"/>
            <w:vMerge/>
          </w:tcPr>
          <w:p w14:paraId="31E2B548"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59A8FBD" w14:textId="77777777" w:rsidTr="00C946B8">
        <w:trPr>
          <w:jc w:val="center"/>
        </w:trPr>
        <w:tc>
          <w:tcPr>
            <w:tcW w:w="3880" w:type="dxa"/>
            <w:vAlign w:val="center"/>
          </w:tcPr>
          <w:p w14:paraId="07D65C41"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600/5А</w:t>
            </w:r>
            <w:r w:rsidRPr="00243BF8">
              <w:rPr>
                <w:rFonts w:ascii="Times New Roman" w:hAnsi="Times New Roman"/>
                <w:szCs w:val="22"/>
              </w:rPr>
              <w:br/>
              <w:t>(3 шт.), на ТП Общества.</w:t>
            </w:r>
          </w:p>
        </w:tc>
        <w:tc>
          <w:tcPr>
            <w:tcW w:w="1805" w:type="dxa"/>
            <w:vAlign w:val="center"/>
          </w:tcPr>
          <w:p w14:paraId="459DF118"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17</w:t>
            </w:r>
          </w:p>
        </w:tc>
        <w:tc>
          <w:tcPr>
            <w:tcW w:w="2881" w:type="dxa"/>
            <w:vMerge/>
          </w:tcPr>
          <w:p w14:paraId="57370A7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9BE22A0" w14:textId="77777777" w:rsidTr="00C946B8">
        <w:trPr>
          <w:jc w:val="center"/>
        </w:trPr>
        <w:tc>
          <w:tcPr>
            <w:tcW w:w="3880" w:type="dxa"/>
            <w:vAlign w:val="center"/>
          </w:tcPr>
          <w:p w14:paraId="45892B30"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 xml:space="preserve">Трансформатор </w:t>
            </w:r>
            <w:r w:rsidRPr="00243BF8">
              <w:rPr>
                <w:rFonts w:ascii="Times New Roman" w:hAnsi="Times New Roman"/>
                <w:color w:val="000000"/>
                <w:szCs w:val="22"/>
              </w:rPr>
              <w:t>тока (0,66кВ) 800/5А</w:t>
            </w:r>
            <w:r w:rsidRPr="00243BF8">
              <w:rPr>
                <w:rFonts w:ascii="Times New Roman" w:hAnsi="Times New Roman"/>
                <w:color w:val="000000"/>
                <w:szCs w:val="22"/>
              </w:rPr>
              <w:br/>
              <w:t>(3 шт.), на ТП Общества.</w:t>
            </w:r>
          </w:p>
        </w:tc>
        <w:tc>
          <w:tcPr>
            <w:tcW w:w="1805" w:type="dxa"/>
            <w:vAlign w:val="center"/>
          </w:tcPr>
          <w:p w14:paraId="3A4AAF13"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4</w:t>
            </w:r>
          </w:p>
        </w:tc>
        <w:tc>
          <w:tcPr>
            <w:tcW w:w="2881" w:type="dxa"/>
            <w:vMerge/>
          </w:tcPr>
          <w:p w14:paraId="5E2B2F3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78A6337" w14:textId="77777777" w:rsidTr="00C946B8">
        <w:trPr>
          <w:jc w:val="center"/>
        </w:trPr>
        <w:tc>
          <w:tcPr>
            <w:tcW w:w="3880" w:type="dxa"/>
            <w:vAlign w:val="center"/>
          </w:tcPr>
          <w:p w14:paraId="4E4313F7" w14:textId="77777777" w:rsidR="00025B78" w:rsidRPr="00243BF8" w:rsidRDefault="00025B78" w:rsidP="00C946B8">
            <w:pPr>
              <w:rPr>
                <w:rFonts w:ascii="Times New Roman" w:hAnsi="Times New Roman"/>
                <w:szCs w:val="22"/>
              </w:rPr>
            </w:pPr>
            <w:r>
              <w:rPr>
                <w:rFonts w:ascii="Times New Roman" w:hAnsi="Times New Roman"/>
                <w:szCs w:val="22"/>
              </w:rPr>
              <w:t>Трансформатор тока (0,66кВ) 1000/5А</w:t>
            </w:r>
            <w:r>
              <w:rPr>
                <w:rFonts w:ascii="Times New Roman" w:hAnsi="Times New Roman"/>
                <w:szCs w:val="22"/>
              </w:rPr>
              <w:br/>
              <w:t xml:space="preserve"> </w:t>
            </w:r>
            <w:r w:rsidRPr="00243BF8">
              <w:rPr>
                <w:rFonts w:ascii="Times New Roman" w:hAnsi="Times New Roman"/>
                <w:szCs w:val="22"/>
              </w:rPr>
              <w:t>(3 шт.), на ТП Общества.</w:t>
            </w:r>
          </w:p>
        </w:tc>
        <w:tc>
          <w:tcPr>
            <w:tcW w:w="1805" w:type="dxa"/>
            <w:vAlign w:val="center"/>
          </w:tcPr>
          <w:p w14:paraId="7E61BB46"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9</w:t>
            </w:r>
          </w:p>
        </w:tc>
        <w:tc>
          <w:tcPr>
            <w:tcW w:w="2881" w:type="dxa"/>
            <w:vMerge/>
          </w:tcPr>
          <w:p w14:paraId="065A76C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730D090C" w14:textId="77777777" w:rsidR="00025B78" w:rsidRDefault="00025B78" w:rsidP="00025B78">
      <w:pPr>
        <w:jc w:val="center"/>
        <w:rPr>
          <w:rFonts w:ascii="Times New Roman" w:hAnsi="Times New Roman"/>
        </w:rPr>
      </w:pPr>
    </w:p>
    <w:tbl>
      <w:tblPr>
        <w:tblpPr w:leftFromText="180" w:rightFromText="180" w:vertAnchor="text" w:horzAnchor="margin" w:tblpXSpec="center" w:tblpY="1045"/>
        <w:tblW w:w="0" w:type="auto"/>
        <w:tblLook w:val="0000" w:firstRow="0" w:lastRow="0" w:firstColumn="0" w:lastColumn="0" w:noHBand="0" w:noVBand="0"/>
      </w:tblPr>
      <w:tblGrid>
        <w:gridCol w:w="4780"/>
        <w:gridCol w:w="4791"/>
      </w:tblGrid>
      <w:tr w:rsidR="00025B78" w:rsidRPr="00395FD5" w14:paraId="11447277" w14:textId="77777777" w:rsidTr="00430A78">
        <w:tc>
          <w:tcPr>
            <w:tcW w:w="4780" w:type="dxa"/>
          </w:tcPr>
          <w:p w14:paraId="562109EB" w14:textId="77777777" w:rsidR="00430A78" w:rsidRDefault="00430A78" w:rsidP="00430A78">
            <w:pPr>
              <w:jc w:val="both"/>
              <w:rPr>
                <w:rFonts w:ascii="Times New Roman" w:hAnsi="Times New Roman"/>
                <w:b/>
                <w:sz w:val="22"/>
                <w:szCs w:val="22"/>
              </w:rPr>
            </w:pPr>
          </w:p>
          <w:p w14:paraId="4C866040" w14:textId="77777777" w:rsidR="00025B78" w:rsidRDefault="00025B78" w:rsidP="00430A78">
            <w:pPr>
              <w:ind w:firstLine="709"/>
              <w:jc w:val="both"/>
              <w:rPr>
                <w:rFonts w:ascii="Times New Roman" w:hAnsi="Times New Roman"/>
                <w:b/>
                <w:sz w:val="22"/>
                <w:szCs w:val="22"/>
              </w:rPr>
            </w:pPr>
          </w:p>
          <w:p w14:paraId="5A2755F5"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3219889F" w14:textId="77777777" w:rsidR="00025B78" w:rsidRDefault="00025B78" w:rsidP="00430A78">
            <w:pPr>
              <w:ind w:firstLine="709"/>
              <w:jc w:val="both"/>
              <w:rPr>
                <w:rFonts w:ascii="Times New Roman" w:hAnsi="Times New Roman"/>
                <w:b/>
                <w:bCs/>
                <w:sz w:val="22"/>
                <w:szCs w:val="22"/>
              </w:rPr>
            </w:pPr>
          </w:p>
          <w:p w14:paraId="189B15D4" w14:textId="77777777" w:rsidR="00025B78" w:rsidRDefault="00025B78" w:rsidP="00430A78">
            <w:pPr>
              <w:ind w:firstLine="709"/>
              <w:jc w:val="both"/>
              <w:rPr>
                <w:rFonts w:ascii="Times New Roman" w:hAnsi="Times New Roman"/>
                <w:b/>
                <w:bCs/>
                <w:sz w:val="22"/>
                <w:szCs w:val="22"/>
              </w:rPr>
            </w:pPr>
          </w:p>
          <w:p w14:paraId="10A1263B"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025B78" w:rsidRPr="00395FD5" w14:paraId="2AAAD54C" w14:textId="77777777" w:rsidTr="00430A78">
        <w:tc>
          <w:tcPr>
            <w:tcW w:w="4780" w:type="dxa"/>
          </w:tcPr>
          <w:p w14:paraId="09E7E838" w14:textId="77777777" w:rsidR="00025B78" w:rsidRPr="00395FD5" w:rsidRDefault="00025B78" w:rsidP="00430A78">
            <w:pPr>
              <w:ind w:firstLine="709"/>
              <w:jc w:val="both"/>
              <w:rPr>
                <w:rFonts w:ascii="Times New Roman" w:hAnsi="Times New Roman"/>
                <w:b/>
                <w:sz w:val="24"/>
              </w:rPr>
            </w:pPr>
          </w:p>
        </w:tc>
        <w:tc>
          <w:tcPr>
            <w:tcW w:w="4791" w:type="dxa"/>
          </w:tcPr>
          <w:p w14:paraId="20C46D89" w14:textId="77777777" w:rsidR="00025B78" w:rsidRPr="00395FD5" w:rsidRDefault="00025B78" w:rsidP="00430A78">
            <w:pPr>
              <w:ind w:firstLine="709"/>
              <w:jc w:val="both"/>
              <w:rPr>
                <w:rFonts w:ascii="Times New Roman" w:hAnsi="Times New Roman"/>
                <w:bCs/>
                <w:sz w:val="24"/>
              </w:rPr>
            </w:pPr>
          </w:p>
        </w:tc>
      </w:tr>
      <w:tr w:rsidR="00025B78" w:rsidRPr="00395FD5" w14:paraId="336DFBBF" w14:textId="77777777" w:rsidTr="00430A78">
        <w:tc>
          <w:tcPr>
            <w:tcW w:w="4780" w:type="dxa"/>
          </w:tcPr>
          <w:p w14:paraId="76C584BF"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12827FD0"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rPr>
              <w:t>____________/ ____________ /</w:t>
            </w:r>
          </w:p>
        </w:tc>
      </w:tr>
      <w:tr w:rsidR="00025B78" w:rsidRPr="00395FD5" w14:paraId="5A1EC4C3" w14:textId="77777777" w:rsidTr="00430A78">
        <w:tc>
          <w:tcPr>
            <w:tcW w:w="4780" w:type="dxa"/>
          </w:tcPr>
          <w:p w14:paraId="1D5F962C" w14:textId="77777777" w:rsidR="00025B78" w:rsidRPr="00395FD5" w:rsidRDefault="00025B78" w:rsidP="00430A78">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14:paraId="7710C9E8" w14:textId="77777777" w:rsidR="00025B78" w:rsidRPr="00395FD5" w:rsidRDefault="00025B78" w:rsidP="00430A78">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14:paraId="696F53DD" w14:textId="77777777" w:rsidR="00025B78" w:rsidRDefault="00025B78" w:rsidP="00025B78">
      <w:pPr>
        <w:jc w:val="center"/>
        <w:rPr>
          <w:rFonts w:ascii="Times New Roman" w:hAnsi="Times New Roman"/>
        </w:rPr>
      </w:pPr>
    </w:p>
    <w:p w14:paraId="6EF13C1E" w14:textId="77777777" w:rsidR="00121F6C" w:rsidRDefault="00121F6C" w:rsidP="00E704D4">
      <w:pPr>
        <w:rPr>
          <w:rFonts w:ascii="Times New Roman" w:hAnsi="Times New Roman"/>
          <w:b/>
          <w:sz w:val="22"/>
          <w:szCs w:val="22"/>
        </w:rPr>
      </w:pPr>
    </w:p>
    <w:sectPr w:rsidR="00121F6C" w:rsidSect="006C22E7">
      <w:headerReference w:type="even" r:id="rId8"/>
      <w:headerReference w:type="default" r:id="rId9"/>
      <w:pgSz w:w="11906" w:h="16838"/>
      <w:pgMar w:top="1134" w:right="568"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3D265" w14:textId="77777777" w:rsidR="00C946B8" w:rsidRDefault="00C946B8">
      <w:r>
        <w:separator/>
      </w:r>
    </w:p>
  </w:endnote>
  <w:endnote w:type="continuationSeparator" w:id="0">
    <w:p w14:paraId="6CA63A9D" w14:textId="77777777" w:rsidR="00C946B8" w:rsidRDefault="00C946B8">
      <w:r>
        <w:continuationSeparator/>
      </w:r>
    </w:p>
  </w:endnote>
  <w:endnote w:type="continuationNotice" w:id="1">
    <w:p w14:paraId="2BE3A293" w14:textId="77777777" w:rsidR="00C946B8" w:rsidRDefault="00C94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C4E40" w14:textId="77777777" w:rsidR="00C946B8" w:rsidRDefault="00C946B8">
      <w:r>
        <w:separator/>
      </w:r>
    </w:p>
  </w:footnote>
  <w:footnote w:type="continuationSeparator" w:id="0">
    <w:p w14:paraId="04F3F592" w14:textId="77777777" w:rsidR="00C946B8" w:rsidRDefault="00C946B8">
      <w:r>
        <w:continuationSeparator/>
      </w:r>
    </w:p>
  </w:footnote>
  <w:footnote w:type="continuationNotice" w:id="1">
    <w:p w14:paraId="6314D19E" w14:textId="77777777" w:rsidR="00C946B8" w:rsidRDefault="00C946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2DA67" w14:textId="77777777" w:rsidR="00C946B8" w:rsidRDefault="00C946B8"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14:paraId="25615C77" w14:textId="77777777" w:rsidR="00C946B8" w:rsidRDefault="00C946B8" w:rsidP="0042153A">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23A2" w14:textId="77777777" w:rsidR="00C946B8" w:rsidRDefault="00C946B8" w:rsidP="0042153A">
    <w:pPr>
      <w:pStyle w:val="a8"/>
      <w:framePr w:wrap="around" w:vAnchor="text" w:hAnchor="margin" w:xAlign="right" w:y="1"/>
      <w:rPr>
        <w:rStyle w:val="a7"/>
      </w:rPr>
    </w:pPr>
  </w:p>
  <w:tbl>
    <w:tblPr>
      <w:tblW w:w="9828" w:type="dxa"/>
      <w:tblLayout w:type="fixed"/>
      <w:tblLook w:val="0000" w:firstRow="0" w:lastRow="0" w:firstColumn="0" w:lastColumn="0" w:noHBand="0" w:noVBand="0"/>
    </w:tblPr>
    <w:tblGrid>
      <w:gridCol w:w="9828"/>
    </w:tblGrid>
    <w:tr w:rsidR="00C946B8" w14:paraId="30F8B55C" w14:textId="77777777" w:rsidTr="0020675F">
      <w:trPr>
        <w:trHeight w:val="287"/>
      </w:trPr>
      <w:tc>
        <w:tcPr>
          <w:tcW w:w="9828" w:type="dxa"/>
          <w:tcBorders>
            <w:top w:val="nil"/>
            <w:left w:val="nil"/>
            <w:bottom w:val="nil"/>
            <w:right w:val="nil"/>
          </w:tcBorders>
        </w:tcPr>
        <w:p w14:paraId="20B3E8DA" w14:textId="77777777" w:rsidR="00C946B8" w:rsidRDefault="00C946B8" w:rsidP="0042153A">
          <w:pPr>
            <w:pStyle w:val="a8"/>
            <w:ind w:right="360"/>
            <w:rPr>
              <w:rFonts w:ascii="Arial" w:hAnsi="Arial"/>
              <w:noProof w:val="0"/>
              <w:sz w:val="16"/>
              <w:lang w:val="ru-RU"/>
            </w:rPr>
          </w:pPr>
        </w:p>
      </w:tc>
    </w:tr>
  </w:tbl>
  <w:p w14:paraId="50524CCF" w14:textId="77777777" w:rsidR="00C946B8" w:rsidRPr="009E7505" w:rsidRDefault="00C946B8" w:rsidP="006C22E7">
    <w:pPr>
      <w:pStyle w:val="a8"/>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CE587F24"/>
    <w:lvl w:ilvl="0">
      <w:numFmt w:val="decimal"/>
      <w:pStyle w:val="1"/>
      <w:lvlText w:val="*"/>
      <w:lvlJc w:val="left"/>
    </w:lvl>
  </w:abstractNum>
  <w:abstractNum w:abstractNumId="2" w15:restartNumberingAfterBreak="0">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15:restartNumberingAfterBreak="0">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15:restartNumberingAfterBreak="0">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0" w15:restartNumberingAfterBreak="0">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7"/>
  </w:num>
  <w:num w:numId="3">
    <w:abstractNumId w:val="22"/>
  </w:num>
  <w:num w:numId="4">
    <w:abstractNumId w:val="10"/>
  </w:num>
  <w:num w:numId="5">
    <w:abstractNumId w:val="14"/>
  </w:num>
  <w:num w:numId="6">
    <w:abstractNumId w:val="6"/>
  </w:num>
  <w:num w:numId="7">
    <w:abstractNumId w:val="18"/>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4"/>
  </w:num>
  <w:num w:numId="10">
    <w:abstractNumId w:val="0"/>
  </w:num>
  <w:num w:numId="11">
    <w:abstractNumId w:val="20"/>
  </w:num>
  <w:num w:numId="12">
    <w:abstractNumId w:val="26"/>
  </w:num>
  <w:num w:numId="13">
    <w:abstractNumId w:val="13"/>
  </w:num>
  <w:num w:numId="14">
    <w:abstractNumId w:val="12"/>
  </w:num>
  <w:num w:numId="15">
    <w:abstractNumId w:val="16"/>
  </w:num>
  <w:num w:numId="16">
    <w:abstractNumId w:val="7"/>
  </w:num>
  <w:num w:numId="17">
    <w:abstractNumId w:val="15"/>
  </w:num>
  <w:num w:numId="18">
    <w:abstractNumId w:val="21"/>
  </w:num>
  <w:num w:numId="19">
    <w:abstractNumId w:val="8"/>
  </w:num>
  <w:num w:numId="20">
    <w:abstractNumId w:val="9"/>
  </w:num>
  <w:num w:numId="21">
    <w:abstractNumId w:val="19"/>
  </w:num>
  <w:num w:numId="22">
    <w:abstractNumId w:val="23"/>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CE"/>
    <w:rsid w:val="0000047A"/>
    <w:rsid w:val="0000174E"/>
    <w:rsid w:val="00002988"/>
    <w:rsid w:val="00003260"/>
    <w:rsid w:val="00004ABB"/>
    <w:rsid w:val="000059DA"/>
    <w:rsid w:val="00005BDD"/>
    <w:rsid w:val="00006215"/>
    <w:rsid w:val="00006C44"/>
    <w:rsid w:val="00007E54"/>
    <w:rsid w:val="00011FF9"/>
    <w:rsid w:val="00013155"/>
    <w:rsid w:val="000147FA"/>
    <w:rsid w:val="0001636F"/>
    <w:rsid w:val="0001649D"/>
    <w:rsid w:val="0002074E"/>
    <w:rsid w:val="000218FD"/>
    <w:rsid w:val="00022CCD"/>
    <w:rsid w:val="00023E62"/>
    <w:rsid w:val="00024B30"/>
    <w:rsid w:val="00024E4E"/>
    <w:rsid w:val="0002593C"/>
    <w:rsid w:val="00025B78"/>
    <w:rsid w:val="000273FD"/>
    <w:rsid w:val="000274CE"/>
    <w:rsid w:val="00027D56"/>
    <w:rsid w:val="00031E74"/>
    <w:rsid w:val="00032045"/>
    <w:rsid w:val="00032F1A"/>
    <w:rsid w:val="000349BD"/>
    <w:rsid w:val="0003512F"/>
    <w:rsid w:val="00035994"/>
    <w:rsid w:val="00035F76"/>
    <w:rsid w:val="00036200"/>
    <w:rsid w:val="00036938"/>
    <w:rsid w:val="00036A49"/>
    <w:rsid w:val="00037DE2"/>
    <w:rsid w:val="000411EF"/>
    <w:rsid w:val="00041C9B"/>
    <w:rsid w:val="00041F4C"/>
    <w:rsid w:val="000429D6"/>
    <w:rsid w:val="000438B5"/>
    <w:rsid w:val="00043D9B"/>
    <w:rsid w:val="00044789"/>
    <w:rsid w:val="00046D8E"/>
    <w:rsid w:val="00046E22"/>
    <w:rsid w:val="00047DED"/>
    <w:rsid w:val="00047E1E"/>
    <w:rsid w:val="00047FAD"/>
    <w:rsid w:val="000503D1"/>
    <w:rsid w:val="00050B83"/>
    <w:rsid w:val="00052AE4"/>
    <w:rsid w:val="00053573"/>
    <w:rsid w:val="000539B2"/>
    <w:rsid w:val="00053E43"/>
    <w:rsid w:val="00053F09"/>
    <w:rsid w:val="00060864"/>
    <w:rsid w:val="00060B65"/>
    <w:rsid w:val="0006147F"/>
    <w:rsid w:val="00061D23"/>
    <w:rsid w:val="00062EDA"/>
    <w:rsid w:val="000637D4"/>
    <w:rsid w:val="0006592F"/>
    <w:rsid w:val="00065E70"/>
    <w:rsid w:val="00067465"/>
    <w:rsid w:val="000707F3"/>
    <w:rsid w:val="00070B4A"/>
    <w:rsid w:val="00071055"/>
    <w:rsid w:val="0007153B"/>
    <w:rsid w:val="000717B2"/>
    <w:rsid w:val="0007201D"/>
    <w:rsid w:val="00073A81"/>
    <w:rsid w:val="00074D6E"/>
    <w:rsid w:val="00076A1B"/>
    <w:rsid w:val="00076B78"/>
    <w:rsid w:val="00077417"/>
    <w:rsid w:val="00077AB2"/>
    <w:rsid w:val="00077D0E"/>
    <w:rsid w:val="0008058B"/>
    <w:rsid w:val="0008399C"/>
    <w:rsid w:val="0008418B"/>
    <w:rsid w:val="00084AC3"/>
    <w:rsid w:val="00084FE9"/>
    <w:rsid w:val="00085499"/>
    <w:rsid w:val="000858BD"/>
    <w:rsid w:val="00085DA7"/>
    <w:rsid w:val="000866AC"/>
    <w:rsid w:val="00086B2B"/>
    <w:rsid w:val="00087591"/>
    <w:rsid w:val="000919C3"/>
    <w:rsid w:val="00093066"/>
    <w:rsid w:val="000939F9"/>
    <w:rsid w:val="000942FB"/>
    <w:rsid w:val="0009515D"/>
    <w:rsid w:val="00095873"/>
    <w:rsid w:val="00095BC1"/>
    <w:rsid w:val="00096DC2"/>
    <w:rsid w:val="0009732F"/>
    <w:rsid w:val="00097873"/>
    <w:rsid w:val="000A002B"/>
    <w:rsid w:val="000A2378"/>
    <w:rsid w:val="000A2514"/>
    <w:rsid w:val="000A32C6"/>
    <w:rsid w:val="000A364E"/>
    <w:rsid w:val="000A3EB8"/>
    <w:rsid w:val="000A411A"/>
    <w:rsid w:val="000A4DE8"/>
    <w:rsid w:val="000A5D6B"/>
    <w:rsid w:val="000A7D6A"/>
    <w:rsid w:val="000B03C0"/>
    <w:rsid w:val="000B0850"/>
    <w:rsid w:val="000B098A"/>
    <w:rsid w:val="000B0AE8"/>
    <w:rsid w:val="000B0CD3"/>
    <w:rsid w:val="000B0F9F"/>
    <w:rsid w:val="000B2233"/>
    <w:rsid w:val="000B3838"/>
    <w:rsid w:val="000B659F"/>
    <w:rsid w:val="000B66D4"/>
    <w:rsid w:val="000B6E7A"/>
    <w:rsid w:val="000B7ED7"/>
    <w:rsid w:val="000C0C3F"/>
    <w:rsid w:val="000C15DF"/>
    <w:rsid w:val="000C3650"/>
    <w:rsid w:val="000C375F"/>
    <w:rsid w:val="000C5051"/>
    <w:rsid w:val="000C513C"/>
    <w:rsid w:val="000C69A4"/>
    <w:rsid w:val="000C768F"/>
    <w:rsid w:val="000C7B54"/>
    <w:rsid w:val="000D0738"/>
    <w:rsid w:val="000D1898"/>
    <w:rsid w:val="000D3786"/>
    <w:rsid w:val="000D41A9"/>
    <w:rsid w:val="000D41C2"/>
    <w:rsid w:val="000D61E8"/>
    <w:rsid w:val="000D6E92"/>
    <w:rsid w:val="000D7614"/>
    <w:rsid w:val="000E0050"/>
    <w:rsid w:val="000E0E97"/>
    <w:rsid w:val="000E151D"/>
    <w:rsid w:val="000E29D1"/>
    <w:rsid w:val="000E32B8"/>
    <w:rsid w:val="000E3C9E"/>
    <w:rsid w:val="000E613B"/>
    <w:rsid w:val="000E75C9"/>
    <w:rsid w:val="000F11FF"/>
    <w:rsid w:val="000F15C9"/>
    <w:rsid w:val="000F1FBD"/>
    <w:rsid w:val="000F2972"/>
    <w:rsid w:val="000F301A"/>
    <w:rsid w:val="000F4FD0"/>
    <w:rsid w:val="000F50D6"/>
    <w:rsid w:val="000F6C93"/>
    <w:rsid w:val="000F7151"/>
    <w:rsid w:val="000F7462"/>
    <w:rsid w:val="001003F1"/>
    <w:rsid w:val="00100A06"/>
    <w:rsid w:val="00100B09"/>
    <w:rsid w:val="00101255"/>
    <w:rsid w:val="00102D09"/>
    <w:rsid w:val="00102E91"/>
    <w:rsid w:val="00103D93"/>
    <w:rsid w:val="00104097"/>
    <w:rsid w:val="0010492C"/>
    <w:rsid w:val="0010497B"/>
    <w:rsid w:val="001050ED"/>
    <w:rsid w:val="00106BD7"/>
    <w:rsid w:val="001102BC"/>
    <w:rsid w:val="00110700"/>
    <w:rsid w:val="00110B6E"/>
    <w:rsid w:val="0011166E"/>
    <w:rsid w:val="0011290D"/>
    <w:rsid w:val="00112B6E"/>
    <w:rsid w:val="00113B74"/>
    <w:rsid w:val="0011504E"/>
    <w:rsid w:val="001157BE"/>
    <w:rsid w:val="001165EE"/>
    <w:rsid w:val="00116939"/>
    <w:rsid w:val="00117DE9"/>
    <w:rsid w:val="001205B9"/>
    <w:rsid w:val="00120A86"/>
    <w:rsid w:val="00121652"/>
    <w:rsid w:val="00121F6C"/>
    <w:rsid w:val="00122498"/>
    <w:rsid w:val="001231BF"/>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161F"/>
    <w:rsid w:val="00142C6E"/>
    <w:rsid w:val="00142FD0"/>
    <w:rsid w:val="00143D38"/>
    <w:rsid w:val="00143F56"/>
    <w:rsid w:val="001441E7"/>
    <w:rsid w:val="00144FE1"/>
    <w:rsid w:val="001456E1"/>
    <w:rsid w:val="00145702"/>
    <w:rsid w:val="00145CA2"/>
    <w:rsid w:val="00145CC0"/>
    <w:rsid w:val="001462C7"/>
    <w:rsid w:val="00147140"/>
    <w:rsid w:val="00147469"/>
    <w:rsid w:val="001506CD"/>
    <w:rsid w:val="00150DB3"/>
    <w:rsid w:val="00150F7C"/>
    <w:rsid w:val="0015128B"/>
    <w:rsid w:val="0015272C"/>
    <w:rsid w:val="00152B5D"/>
    <w:rsid w:val="00152B90"/>
    <w:rsid w:val="00152C6D"/>
    <w:rsid w:val="00153990"/>
    <w:rsid w:val="00154C28"/>
    <w:rsid w:val="00155D24"/>
    <w:rsid w:val="00157075"/>
    <w:rsid w:val="00157198"/>
    <w:rsid w:val="00157B2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F4E"/>
    <w:rsid w:val="00172267"/>
    <w:rsid w:val="00173ED5"/>
    <w:rsid w:val="001741ED"/>
    <w:rsid w:val="00174980"/>
    <w:rsid w:val="00174AED"/>
    <w:rsid w:val="001766EC"/>
    <w:rsid w:val="00177915"/>
    <w:rsid w:val="00177DA7"/>
    <w:rsid w:val="00180DF5"/>
    <w:rsid w:val="00180F5B"/>
    <w:rsid w:val="00180FA9"/>
    <w:rsid w:val="00181215"/>
    <w:rsid w:val="00181879"/>
    <w:rsid w:val="00181988"/>
    <w:rsid w:val="0018207B"/>
    <w:rsid w:val="00182D18"/>
    <w:rsid w:val="00182E1D"/>
    <w:rsid w:val="00183218"/>
    <w:rsid w:val="0018373C"/>
    <w:rsid w:val="00184399"/>
    <w:rsid w:val="00184C07"/>
    <w:rsid w:val="00185AAA"/>
    <w:rsid w:val="00185AE5"/>
    <w:rsid w:val="00185C09"/>
    <w:rsid w:val="00185EF9"/>
    <w:rsid w:val="00190E4F"/>
    <w:rsid w:val="00190F87"/>
    <w:rsid w:val="0019107C"/>
    <w:rsid w:val="00191202"/>
    <w:rsid w:val="00191A4C"/>
    <w:rsid w:val="0019341B"/>
    <w:rsid w:val="0019380F"/>
    <w:rsid w:val="0019385C"/>
    <w:rsid w:val="001957ED"/>
    <w:rsid w:val="00195D65"/>
    <w:rsid w:val="00195F2A"/>
    <w:rsid w:val="00196422"/>
    <w:rsid w:val="00197457"/>
    <w:rsid w:val="001978A8"/>
    <w:rsid w:val="00197E0F"/>
    <w:rsid w:val="001A11AC"/>
    <w:rsid w:val="001A135C"/>
    <w:rsid w:val="001A1AC5"/>
    <w:rsid w:val="001A1C86"/>
    <w:rsid w:val="001A1CF1"/>
    <w:rsid w:val="001A20FA"/>
    <w:rsid w:val="001A2292"/>
    <w:rsid w:val="001A2541"/>
    <w:rsid w:val="001A36A3"/>
    <w:rsid w:val="001A3E38"/>
    <w:rsid w:val="001A5147"/>
    <w:rsid w:val="001A5762"/>
    <w:rsid w:val="001A5CF1"/>
    <w:rsid w:val="001A5EDA"/>
    <w:rsid w:val="001A67B9"/>
    <w:rsid w:val="001A76B0"/>
    <w:rsid w:val="001A7A0B"/>
    <w:rsid w:val="001A7D2A"/>
    <w:rsid w:val="001B044E"/>
    <w:rsid w:val="001B163F"/>
    <w:rsid w:val="001B1EDD"/>
    <w:rsid w:val="001B1F61"/>
    <w:rsid w:val="001B3330"/>
    <w:rsid w:val="001B360D"/>
    <w:rsid w:val="001B3E65"/>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38C"/>
    <w:rsid w:val="001D50F6"/>
    <w:rsid w:val="001D6095"/>
    <w:rsid w:val="001D6A3A"/>
    <w:rsid w:val="001D7081"/>
    <w:rsid w:val="001D7207"/>
    <w:rsid w:val="001D75FC"/>
    <w:rsid w:val="001E042C"/>
    <w:rsid w:val="001E0D15"/>
    <w:rsid w:val="001E2E5C"/>
    <w:rsid w:val="001E3349"/>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BB5"/>
    <w:rsid w:val="00201655"/>
    <w:rsid w:val="00203141"/>
    <w:rsid w:val="00203C26"/>
    <w:rsid w:val="00203E9D"/>
    <w:rsid w:val="002047A1"/>
    <w:rsid w:val="00204DBF"/>
    <w:rsid w:val="0020535B"/>
    <w:rsid w:val="002060ED"/>
    <w:rsid w:val="0020675F"/>
    <w:rsid w:val="0020682B"/>
    <w:rsid w:val="00206FB2"/>
    <w:rsid w:val="002104B6"/>
    <w:rsid w:val="002108D7"/>
    <w:rsid w:val="00212E73"/>
    <w:rsid w:val="002132E4"/>
    <w:rsid w:val="00213516"/>
    <w:rsid w:val="002137E7"/>
    <w:rsid w:val="00214AED"/>
    <w:rsid w:val="00214BEC"/>
    <w:rsid w:val="00214ED1"/>
    <w:rsid w:val="002153B4"/>
    <w:rsid w:val="002164CB"/>
    <w:rsid w:val="002166CC"/>
    <w:rsid w:val="0021670D"/>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F"/>
    <w:rsid w:val="0022647C"/>
    <w:rsid w:val="00230690"/>
    <w:rsid w:val="002306D0"/>
    <w:rsid w:val="002312E5"/>
    <w:rsid w:val="002328E5"/>
    <w:rsid w:val="00232965"/>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603C"/>
    <w:rsid w:val="002464D8"/>
    <w:rsid w:val="002472F6"/>
    <w:rsid w:val="00247E28"/>
    <w:rsid w:val="002504BB"/>
    <w:rsid w:val="00250AC8"/>
    <w:rsid w:val="002512E7"/>
    <w:rsid w:val="00251510"/>
    <w:rsid w:val="00252F9D"/>
    <w:rsid w:val="00253714"/>
    <w:rsid w:val="00253EB9"/>
    <w:rsid w:val="00254249"/>
    <w:rsid w:val="00254AB5"/>
    <w:rsid w:val="00255B3D"/>
    <w:rsid w:val="002568CF"/>
    <w:rsid w:val="002577F9"/>
    <w:rsid w:val="00257938"/>
    <w:rsid w:val="00260331"/>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3583"/>
    <w:rsid w:val="00273DD2"/>
    <w:rsid w:val="00274E93"/>
    <w:rsid w:val="00275650"/>
    <w:rsid w:val="00275665"/>
    <w:rsid w:val="00275FED"/>
    <w:rsid w:val="002767E4"/>
    <w:rsid w:val="0027730C"/>
    <w:rsid w:val="002773E2"/>
    <w:rsid w:val="00277678"/>
    <w:rsid w:val="002777BC"/>
    <w:rsid w:val="00280B24"/>
    <w:rsid w:val="00280F03"/>
    <w:rsid w:val="00281B13"/>
    <w:rsid w:val="00282E72"/>
    <w:rsid w:val="00282F11"/>
    <w:rsid w:val="002854AC"/>
    <w:rsid w:val="0028645D"/>
    <w:rsid w:val="00286942"/>
    <w:rsid w:val="00287CDB"/>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1E04"/>
    <w:rsid w:val="002A278B"/>
    <w:rsid w:val="002A34DC"/>
    <w:rsid w:val="002A38CC"/>
    <w:rsid w:val="002A5253"/>
    <w:rsid w:val="002A691A"/>
    <w:rsid w:val="002A70E3"/>
    <w:rsid w:val="002A79D3"/>
    <w:rsid w:val="002A7E2F"/>
    <w:rsid w:val="002B05F7"/>
    <w:rsid w:val="002B0ADB"/>
    <w:rsid w:val="002B2306"/>
    <w:rsid w:val="002B2B6D"/>
    <w:rsid w:val="002B3015"/>
    <w:rsid w:val="002B3AB6"/>
    <w:rsid w:val="002B4A13"/>
    <w:rsid w:val="002B5A4E"/>
    <w:rsid w:val="002B5CBC"/>
    <w:rsid w:val="002B63A4"/>
    <w:rsid w:val="002B6BEF"/>
    <w:rsid w:val="002B7A4C"/>
    <w:rsid w:val="002B7DBC"/>
    <w:rsid w:val="002C0BF7"/>
    <w:rsid w:val="002C0D56"/>
    <w:rsid w:val="002C10D2"/>
    <w:rsid w:val="002C1D9D"/>
    <w:rsid w:val="002C2B76"/>
    <w:rsid w:val="002C3B91"/>
    <w:rsid w:val="002C43B8"/>
    <w:rsid w:val="002C51F2"/>
    <w:rsid w:val="002C57A5"/>
    <w:rsid w:val="002C6FF1"/>
    <w:rsid w:val="002D044D"/>
    <w:rsid w:val="002D0D7C"/>
    <w:rsid w:val="002D15C4"/>
    <w:rsid w:val="002D274C"/>
    <w:rsid w:val="002D28A3"/>
    <w:rsid w:val="002D2DD6"/>
    <w:rsid w:val="002D2ECC"/>
    <w:rsid w:val="002D38EE"/>
    <w:rsid w:val="002D406E"/>
    <w:rsid w:val="002D5368"/>
    <w:rsid w:val="002D7D6E"/>
    <w:rsid w:val="002E0001"/>
    <w:rsid w:val="002E0CD2"/>
    <w:rsid w:val="002E1033"/>
    <w:rsid w:val="002E11DC"/>
    <w:rsid w:val="002E1467"/>
    <w:rsid w:val="002E154B"/>
    <w:rsid w:val="002E1E69"/>
    <w:rsid w:val="002E3120"/>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2A4"/>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1B"/>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C58"/>
    <w:rsid w:val="00322EB3"/>
    <w:rsid w:val="00323029"/>
    <w:rsid w:val="0032395B"/>
    <w:rsid w:val="00323C76"/>
    <w:rsid w:val="00324103"/>
    <w:rsid w:val="00325AFC"/>
    <w:rsid w:val="00326184"/>
    <w:rsid w:val="0032649B"/>
    <w:rsid w:val="0032690E"/>
    <w:rsid w:val="00326F5E"/>
    <w:rsid w:val="0032712C"/>
    <w:rsid w:val="003272A4"/>
    <w:rsid w:val="00327F23"/>
    <w:rsid w:val="00331710"/>
    <w:rsid w:val="0033350C"/>
    <w:rsid w:val="00333933"/>
    <w:rsid w:val="00333FAE"/>
    <w:rsid w:val="0033423A"/>
    <w:rsid w:val="003345FD"/>
    <w:rsid w:val="00334B1A"/>
    <w:rsid w:val="0033515A"/>
    <w:rsid w:val="00335830"/>
    <w:rsid w:val="00335E26"/>
    <w:rsid w:val="0033774A"/>
    <w:rsid w:val="00337753"/>
    <w:rsid w:val="00337E36"/>
    <w:rsid w:val="003405C0"/>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61124"/>
    <w:rsid w:val="00361616"/>
    <w:rsid w:val="00362B88"/>
    <w:rsid w:val="00363022"/>
    <w:rsid w:val="00363B60"/>
    <w:rsid w:val="00363CE1"/>
    <w:rsid w:val="00364C09"/>
    <w:rsid w:val="003669F7"/>
    <w:rsid w:val="003671B1"/>
    <w:rsid w:val="0036780B"/>
    <w:rsid w:val="00371E8C"/>
    <w:rsid w:val="00372BB7"/>
    <w:rsid w:val="003731CA"/>
    <w:rsid w:val="00373587"/>
    <w:rsid w:val="00373BF8"/>
    <w:rsid w:val="00374678"/>
    <w:rsid w:val="003768CA"/>
    <w:rsid w:val="00376D6C"/>
    <w:rsid w:val="00381424"/>
    <w:rsid w:val="00382612"/>
    <w:rsid w:val="00382679"/>
    <w:rsid w:val="003829B3"/>
    <w:rsid w:val="00383484"/>
    <w:rsid w:val="003839DD"/>
    <w:rsid w:val="00384C24"/>
    <w:rsid w:val="00385158"/>
    <w:rsid w:val="00385634"/>
    <w:rsid w:val="00386BA6"/>
    <w:rsid w:val="00386BEC"/>
    <w:rsid w:val="00386FD2"/>
    <w:rsid w:val="003876A2"/>
    <w:rsid w:val="00390AEC"/>
    <w:rsid w:val="003910E3"/>
    <w:rsid w:val="0039168B"/>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5AB7"/>
    <w:rsid w:val="003A6E0E"/>
    <w:rsid w:val="003A7DBF"/>
    <w:rsid w:val="003B0BD1"/>
    <w:rsid w:val="003B1D94"/>
    <w:rsid w:val="003B35C3"/>
    <w:rsid w:val="003B38A8"/>
    <w:rsid w:val="003B43E3"/>
    <w:rsid w:val="003B5129"/>
    <w:rsid w:val="003B5B86"/>
    <w:rsid w:val="003B60E1"/>
    <w:rsid w:val="003B645F"/>
    <w:rsid w:val="003B6E9B"/>
    <w:rsid w:val="003B6FA4"/>
    <w:rsid w:val="003B7091"/>
    <w:rsid w:val="003B75D4"/>
    <w:rsid w:val="003B7920"/>
    <w:rsid w:val="003C0623"/>
    <w:rsid w:val="003C140B"/>
    <w:rsid w:val="003C14C0"/>
    <w:rsid w:val="003C16A8"/>
    <w:rsid w:val="003C264D"/>
    <w:rsid w:val="003C2B2C"/>
    <w:rsid w:val="003C3104"/>
    <w:rsid w:val="003C31B7"/>
    <w:rsid w:val="003C3A3C"/>
    <w:rsid w:val="003C4516"/>
    <w:rsid w:val="003C452C"/>
    <w:rsid w:val="003C588B"/>
    <w:rsid w:val="003C5A85"/>
    <w:rsid w:val="003C68BC"/>
    <w:rsid w:val="003C7E50"/>
    <w:rsid w:val="003D016E"/>
    <w:rsid w:val="003D02BD"/>
    <w:rsid w:val="003D0E05"/>
    <w:rsid w:val="003D1FC9"/>
    <w:rsid w:val="003D28A8"/>
    <w:rsid w:val="003D3451"/>
    <w:rsid w:val="003D4956"/>
    <w:rsid w:val="003D6561"/>
    <w:rsid w:val="003D6A2D"/>
    <w:rsid w:val="003D75F8"/>
    <w:rsid w:val="003D7A63"/>
    <w:rsid w:val="003D7F8C"/>
    <w:rsid w:val="003E3BBF"/>
    <w:rsid w:val="003E3C00"/>
    <w:rsid w:val="003E3C50"/>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5BD4"/>
    <w:rsid w:val="00405F0D"/>
    <w:rsid w:val="00406E4B"/>
    <w:rsid w:val="004072E2"/>
    <w:rsid w:val="00407305"/>
    <w:rsid w:val="0040742B"/>
    <w:rsid w:val="00407596"/>
    <w:rsid w:val="00407A72"/>
    <w:rsid w:val="004107BE"/>
    <w:rsid w:val="00410808"/>
    <w:rsid w:val="00410CF9"/>
    <w:rsid w:val="00410F42"/>
    <w:rsid w:val="00410FDD"/>
    <w:rsid w:val="00411279"/>
    <w:rsid w:val="004112F4"/>
    <w:rsid w:val="0041354F"/>
    <w:rsid w:val="004137A1"/>
    <w:rsid w:val="00413FE6"/>
    <w:rsid w:val="0041461A"/>
    <w:rsid w:val="0041467B"/>
    <w:rsid w:val="00417594"/>
    <w:rsid w:val="00417CF1"/>
    <w:rsid w:val="00417F68"/>
    <w:rsid w:val="004206C5"/>
    <w:rsid w:val="00420A9A"/>
    <w:rsid w:val="00420D3E"/>
    <w:rsid w:val="0042101B"/>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0A78"/>
    <w:rsid w:val="004317B6"/>
    <w:rsid w:val="0043313E"/>
    <w:rsid w:val="00433B27"/>
    <w:rsid w:val="00433F8D"/>
    <w:rsid w:val="004340C2"/>
    <w:rsid w:val="004356A1"/>
    <w:rsid w:val="004359CD"/>
    <w:rsid w:val="00437E22"/>
    <w:rsid w:val="00440BE7"/>
    <w:rsid w:val="00440D83"/>
    <w:rsid w:val="00440F6F"/>
    <w:rsid w:val="0044209D"/>
    <w:rsid w:val="00447672"/>
    <w:rsid w:val="00447770"/>
    <w:rsid w:val="00447EE7"/>
    <w:rsid w:val="00450633"/>
    <w:rsid w:val="00450F00"/>
    <w:rsid w:val="00451CB5"/>
    <w:rsid w:val="00453038"/>
    <w:rsid w:val="00453E71"/>
    <w:rsid w:val="00454945"/>
    <w:rsid w:val="004561B0"/>
    <w:rsid w:val="00456440"/>
    <w:rsid w:val="00456783"/>
    <w:rsid w:val="00456B68"/>
    <w:rsid w:val="004574C8"/>
    <w:rsid w:val="0045795A"/>
    <w:rsid w:val="00457A77"/>
    <w:rsid w:val="00461064"/>
    <w:rsid w:val="00461891"/>
    <w:rsid w:val="0046278A"/>
    <w:rsid w:val="0046499C"/>
    <w:rsid w:val="004650C2"/>
    <w:rsid w:val="004663E8"/>
    <w:rsid w:val="00467829"/>
    <w:rsid w:val="0047060E"/>
    <w:rsid w:val="0047095D"/>
    <w:rsid w:val="00470BEF"/>
    <w:rsid w:val="00472210"/>
    <w:rsid w:val="0047227E"/>
    <w:rsid w:val="004728AF"/>
    <w:rsid w:val="00472B2F"/>
    <w:rsid w:val="00472D0F"/>
    <w:rsid w:val="004740D4"/>
    <w:rsid w:val="00474ACF"/>
    <w:rsid w:val="00474AE0"/>
    <w:rsid w:val="004750A6"/>
    <w:rsid w:val="004753AA"/>
    <w:rsid w:val="00475BB7"/>
    <w:rsid w:val="004775FB"/>
    <w:rsid w:val="004807A1"/>
    <w:rsid w:val="004811EB"/>
    <w:rsid w:val="0048153B"/>
    <w:rsid w:val="00481866"/>
    <w:rsid w:val="00482022"/>
    <w:rsid w:val="00482421"/>
    <w:rsid w:val="00482821"/>
    <w:rsid w:val="00484261"/>
    <w:rsid w:val="004853AA"/>
    <w:rsid w:val="00485970"/>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FB7"/>
    <w:rsid w:val="004A18A5"/>
    <w:rsid w:val="004A1DD1"/>
    <w:rsid w:val="004A28C6"/>
    <w:rsid w:val="004A2BF5"/>
    <w:rsid w:val="004A2D6C"/>
    <w:rsid w:val="004A3492"/>
    <w:rsid w:val="004A390B"/>
    <w:rsid w:val="004A3B7E"/>
    <w:rsid w:val="004A3C88"/>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7F9F"/>
    <w:rsid w:val="004D0A59"/>
    <w:rsid w:val="004D1543"/>
    <w:rsid w:val="004D1FF9"/>
    <w:rsid w:val="004D2834"/>
    <w:rsid w:val="004D328F"/>
    <w:rsid w:val="004D347D"/>
    <w:rsid w:val="004D44E5"/>
    <w:rsid w:val="004D4F48"/>
    <w:rsid w:val="004D4F9E"/>
    <w:rsid w:val="004D6222"/>
    <w:rsid w:val="004D6DBE"/>
    <w:rsid w:val="004D760C"/>
    <w:rsid w:val="004E0884"/>
    <w:rsid w:val="004E0A09"/>
    <w:rsid w:val="004E2051"/>
    <w:rsid w:val="004E26F0"/>
    <w:rsid w:val="004E3B1C"/>
    <w:rsid w:val="004E3EB2"/>
    <w:rsid w:val="004E4E7F"/>
    <w:rsid w:val="004E5036"/>
    <w:rsid w:val="004E5FF7"/>
    <w:rsid w:val="004E656C"/>
    <w:rsid w:val="004E667E"/>
    <w:rsid w:val="004E6CA3"/>
    <w:rsid w:val="004E7A2A"/>
    <w:rsid w:val="004F07F7"/>
    <w:rsid w:val="004F215A"/>
    <w:rsid w:val="004F2493"/>
    <w:rsid w:val="004F2A0A"/>
    <w:rsid w:val="004F3167"/>
    <w:rsid w:val="004F3C78"/>
    <w:rsid w:val="004F45DE"/>
    <w:rsid w:val="004F4A4F"/>
    <w:rsid w:val="004F5733"/>
    <w:rsid w:val="004F6800"/>
    <w:rsid w:val="004F7050"/>
    <w:rsid w:val="00501063"/>
    <w:rsid w:val="005012DD"/>
    <w:rsid w:val="00502886"/>
    <w:rsid w:val="0050304D"/>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F44"/>
    <w:rsid w:val="00517AAE"/>
    <w:rsid w:val="005200F8"/>
    <w:rsid w:val="00520CFA"/>
    <w:rsid w:val="0052149F"/>
    <w:rsid w:val="00521836"/>
    <w:rsid w:val="005218DB"/>
    <w:rsid w:val="00521C5A"/>
    <w:rsid w:val="00522E31"/>
    <w:rsid w:val="005239E7"/>
    <w:rsid w:val="00525450"/>
    <w:rsid w:val="005256FC"/>
    <w:rsid w:val="005275C8"/>
    <w:rsid w:val="00532530"/>
    <w:rsid w:val="00532610"/>
    <w:rsid w:val="00533EF5"/>
    <w:rsid w:val="00533F87"/>
    <w:rsid w:val="0053474A"/>
    <w:rsid w:val="00535456"/>
    <w:rsid w:val="005355FB"/>
    <w:rsid w:val="00536FA9"/>
    <w:rsid w:val="00540203"/>
    <w:rsid w:val="00540A68"/>
    <w:rsid w:val="00540B8A"/>
    <w:rsid w:val="00541777"/>
    <w:rsid w:val="005418BD"/>
    <w:rsid w:val="00542C95"/>
    <w:rsid w:val="00543277"/>
    <w:rsid w:val="00543903"/>
    <w:rsid w:val="00543CC7"/>
    <w:rsid w:val="00545E77"/>
    <w:rsid w:val="00546794"/>
    <w:rsid w:val="005470E8"/>
    <w:rsid w:val="005472CD"/>
    <w:rsid w:val="0055065D"/>
    <w:rsid w:val="005516B3"/>
    <w:rsid w:val="005522FA"/>
    <w:rsid w:val="00552FCC"/>
    <w:rsid w:val="00553337"/>
    <w:rsid w:val="005547F0"/>
    <w:rsid w:val="0055485C"/>
    <w:rsid w:val="005558B1"/>
    <w:rsid w:val="00555C6A"/>
    <w:rsid w:val="00557A02"/>
    <w:rsid w:val="00560EC9"/>
    <w:rsid w:val="005610A8"/>
    <w:rsid w:val="005618CA"/>
    <w:rsid w:val="0056215E"/>
    <w:rsid w:val="00562265"/>
    <w:rsid w:val="00562B37"/>
    <w:rsid w:val="00562B49"/>
    <w:rsid w:val="00562BC4"/>
    <w:rsid w:val="00563B62"/>
    <w:rsid w:val="00564670"/>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025E"/>
    <w:rsid w:val="00581283"/>
    <w:rsid w:val="00581502"/>
    <w:rsid w:val="00581A33"/>
    <w:rsid w:val="00582029"/>
    <w:rsid w:val="005820DF"/>
    <w:rsid w:val="00584A77"/>
    <w:rsid w:val="00585660"/>
    <w:rsid w:val="0058588F"/>
    <w:rsid w:val="005858AB"/>
    <w:rsid w:val="00586019"/>
    <w:rsid w:val="0058660C"/>
    <w:rsid w:val="00587287"/>
    <w:rsid w:val="00587C73"/>
    <w:rsid w:val="00591342"/>
    <w:rsid w:val="00591511"/>
    <w:rsid w:val="00592E3C"/>
    <w:rsid w:val="00593255"/>
    <w:rsid w:val="00593865"/>
    <w:rsid w:val="005944F4"/>
    <w:rsid w:val="00595A86"/>
    <w:rsid w:val="00595EFE"/>
    <w:rsid w:val="0059685E"/>
    <w:rsid w:val="00597829"/>
    <w:rsid w:val="00597AB2"/>
    <w:rsid w:val="005A0B9B"/>
    <w:rsid w:val="005A109A"/>
    <w:rsid w:val="005A1299"/>
    <w:rsid w:val="005A256A"/>
    <w:rsid w:val="005A2664"/>
    <w:rsid w:val="005A2764"/>
    <w:rsid w:val="005A2E28"/>
    <w:rsid w:val="005A30AA"/>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4E04"/>
    <w:rsid w:val="005B5466"/>
    <w:rsid w:val="005B6A86"/>
    <w:rsid w:val="005B713E"/>
    <w:rsid w:val="005C0DB4"/>
    <w:rsid w:val="005C0DC0"/>
    <w:rsid w:val="005C271E"/>
    <w:rsid w:val="005C2A40"/>
    <w:rsid w:val="005C2B71"/>
    <w:rsid w:val="005C2FAD"/>
    <w:rsid w:val="005C3C1E"/>
    <w:rsid w:val="005C582C"/>
    <w:rsid w:val="005C58C3"/>
    <w:rsid w:val="005C63B7"/>
    <w:rsid w:val="005C76DB"/>
    <w:rsid w:val="005C7E67"/>
    <w:rsid w:val="005D01E0"/>
    <w:rsid w:val="005D11FB"/>
    <w:rsid w:val="005D15D7"/>
    <w:rsid w:val="005D2933"/>
    <w:rsid w:val="005D3430"/>
    <w:rsid w:val="005D4765"/>
    <w:rsid w:val="005D5187"/>
    <w:rsid w:val="005D57AA"/>
    <w:rsid w:val="005D655A"/>
    <w:rsid w:val="005E00C1"/>
    <w:rsid w:val="005E03FD"/>
    <w:rsid w:val="005E05AF"/>
    <w:rsid w:val="005E1CA9"/>
    <w:rsid w:val="005E3424"/>
    <w:rsid w:val="005E34D2"/>
    <w:rsid w:val="005E4180"/>
    <w:rsid w:val="005E4EEC"/>
    <w:rsid w:val="005E514E"/>
    <w:rsid w:val="005E632D"/>
    <w:rsid w:val="005E6F95"/>
    <w:rsid w:val="005F0319"/>
    <w:rsid w:val="005F05CB"/>
    <w:rsid w:val="005F06B8"/>
    <w:rsid w:val="005F0E24"/>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F5B"/>
    <w:rsid w:val="00613915"/>
    <w:rsid w:val="00613972"/>
    <w:rsid w:val="0061413E"/>
    <w:rsid w:val="0061470A"/>
    <w:rsid w:val="0061622E"/>
    <w:rsid w:val="00616A0F"/>
    <w:rsid w:val="00617296"/>
    <w:rsid w:val="006174F7"/>
    <w:rsid w:val="00617CAF"/>
    <w:rsid w:val="00617F3A"/>
    <w:rsid w:val="00620C2B"/>
    <w:rsid w:val="00621037"/>
    <w:rsid w:val="00621238"/>
    <w:rsid w:val="00621390"/>
    <w:rsid w:val="00622D6A"/>
    <w:rsid w:val="00622D85"/>
    <w:rsid w:val="00623283"/>
    <w:rsid w:val="00624A0D"/>
    <w:rsid w:val="00625A3D"/>
    <w:rsid w:val="006270DB"/>
    <w:rsid w:val="0062710B"/>
    <w:rsid w:val="00627254"/>
    <w:rsid w:val="00627A37"/>
    <w:rsid w:val="0063061F"/>
    <w:rsid w:val="00631651"/>
    <w:rsid w:val="0063165C"/>
    <w:rsid w:val="00632159"/>
    <w:rsid w:val="006336D5"/>
    <w:rsid w:val="00633B6C"/>
    <w:rsid w:val="00634178"/>
    <w:rsid w:val="006345CE"/>
    <w:rsid w:val="006347A0"/>
    <w:rsid w:val="00634B00"/>
    <w:rsid w:val="00634D4F"/>
    <w:rsid w:val="00635498"/>
    <w:rsid w:val="00635C9E"/>
    <w:rsid w:val="00635EED"/>
    <w:rsid w:val="0063678B"/>
    <w:rsid w:val="00636C69"/>
    <w:rsid w:val="00636D1E"/>
    <w:rsid w:val="006376D3"/>
    <w:rsid w:val="00640023"/>
    <w:rsid w:val="00640CB4"/>
    <w:rsid w:val="006413A1"/>
    <w:rsid w:val="00641D45"/>
    <w:rsid w:val="00641FA9"/>
    <w:rsid w:val="00642626"/>
    <w:rsid w:val="00643E37"/>
    <w:rsid w:val="006442E7"/>
    <w:rsid w:val="006442FC"/>
    <w:rsid w:val="006446B5"/>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5FCE"/>
    <w:rsid w:val="00666D64"/>
    <w:rsid w:val="0066778C"/>
    <w:rsid w:val="00667CFB"/>
    <w:rsid w:val="006702E2"/>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3DF"/>
    <w:rsid w:val="00684D0C"/>
    <w:rsid w:val="00685D41"/>
    <w:rsid w:val="00686039"/>
    <w:rsid w:val="00686A37"/>
    <w:rsid w:val="00686AB8"/>
    <w:rsid w:val="00690A54"/>
    <w:rsid w:val="0069275B"/>
    <w:rsid w:val="00692D03"/>
    <w:rsid w:val="0069577F"/>
    <w:rsid w:val="00696291"/>
    <w:rsid w:val="00696D59"/>
    <w:rsid w:val="00696FBB"/>
    <w:rsid w:val="00697361"/>
    <w:rsid w:val="00697EA6"/>
    <w:rsid w:val="006A092F"/>
    <w:rsid w:val="006A0CB0"/>
    <w:rsid w:val="006A1996"/>
    <w:rsid w:val="006A2495"/>
    <w:rsid w:val="006A2A27"/>
    <w:rsid w:val="006A30ED"/>
    <w:rsid w:val="006A40B5"/>
    <w:rsid w:val="006A4C5E"/>
    <w:rsid w:val="006A53B6"/>
    <w:rsid w:val="006A555F"/>
    <w:rsid w:val="006A5EC1"/>
    <w:rsid w:val="006A62C5"/>
    <w:rsid w:val="006A7706"/>
    <w:rsid w:val="006A7AB3"/>
    <w:rsid w:val="006B0672"/>
    <w:rsid w:val="006B06F6"/>
    <w:rsid w:val="006B0A1E"/>
    <w:rsid w:val="006B1A70"/>
    <w:rsid w:val="006B22AC"/>
    <w:rsid w:val="006B3222"/>
    <w:rsid w:val="006B3842"/>
    <w:rsid w:val="006B3883"/>
    <w:rsid w:val="006B3ED3"/>
    <w:rsid w:val="006B5907"/>
    <w:rsid w:val="006B6D21"/>
    <w:rsid w:val="006C014D"/>
    <w:rsid w:val="006C02B0"/>
    <w:rsid w:val="006C0729"/>
    <w:rsid w:val="006C1FE8"/>
    <w:rsid w:val="006C2239"/>
    <w:rsid w:val="006C22E7"/>
    <w:rsid w:val="006C2696"/>
    <w:rsid w:val="006C3E5F"/>
    <w:rsid w:val="006C53DA"/>
    <w:rsid w:val="006C6158"/>
    <w:rsid w:val="006D03CB"/>
    <w:rsid w:val="006D0514"/>
    <w:rsid w:val="006D09E0"/>
    <w:rsid w:val="006D12AE"/>
    <w:rsid w:val="006D176F"/>
    <w:rsid w:val="006D1A25"/>
    <w:rsid w:val="006D1BBD"/>
    <w:rsid w:val="006D1F93"/>
    <w:rsid w:val="006D23DA"/>
    <w:rsid w:val="006D315E"/>
    <w:rsid w:val="006D3BD4"/>
    <w:rsid w:val="006D4E89"/>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BBE"/>
    <w:rsid w:val="006F7EDD"/>
    <w:rsid w:val="006F7FB8"/>
    <w:rsid w:val="007002BA"/>
    <w:rsid w:val="0070183A"/>
    <w:rsid w:val="00702DF0"/>
    <w:rsid w:val="00704C86"/>
    <w:rsid w:val="00705346"/>
    <w:rsid w:val="00706F53"/>
    <w:rsid w:val="0071102A"/>
    <w:rsid w:val="00711D76"/>
    <w:rsid w:val="0071276C"/>
    <w:rsid w:val="00712E28"/>
    <w:rsid w:val="007139F6"/>
    <w:rsid w:val="00713F94"/>
    <w:rsid w:val="00714677"/>
    <w:rsid w:val="007147DB"/>
    <w:rsid w:val="00715777"/>
    <w:rsid w:val="007159AB"/>
    <w:rsid w:val="00715D3A"/>
    <w:rsid w:val="00716578"/>
    <w:rsid w:val="00716F42"/>
    <w:rsid w:val="00717903"/>
    <w:rsid w:val="00717FC1"/>
    <w:rsid w:val="007200F8"/>
    <w:rsid w:val="0072064F"/>
    <w:rsid w:val="00720F1C"/>
    <w:rsid w:val="00721016"/>
    <w:rsid w:val="00721063"/>
    <w:rsid w:val="00721A14"/>
    <w:rsid w:val="00721ECB"/>
    <w:rsid w:val="00723B8A"/>
    <w:rsid w:val="007240E1"/>
    <w:rsid w:val="00724725"/>
    <w:rsid w:val="007249C5"/>
    <w:rsid w:val="0072503D"/>
    <w:rsid w:val="007269BA"/>
    <w:rsid w:val="007269C5"/>
    <w:rsid w:val="00726D60"/>
    <w:rsid w:val="00727812"/>
    <w:rsid w:val="00727F55"/>
    <w:rsid w:val="00727F65"/>
    <w:rsid w:val="00730A44"/>
    <w:rsid w:val="00731743"/>
    <w:rsid w:val="00733212"/>
    <w:rsid w:val="00733C34"/>
    <w:rsid w:val="0073420B"/>
    <w:rsid w:val="007353C9"/>
    <w:rsid w:val="007353E6"/>
    <w:rsid w:val="00735D2D"/>
    <w:rsid w:val="00735E51"/>
    <w:rsid w:val="00736657"/>
    <w:rsid w:val="0073706C"/>
    <w:rsid w:val="00740309"/>
    <w:rsid w:val="00740EAE"/>
    <w:rsid w:val="00742E8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577B1"/>
    <w:rsid w:val="007607D4"/>
    <w:rsid w:val="00760BA8"/>
    <w:rsid w:val="007615A8"/>
    <w:rsid w:val="00761920"/>
    <w:rsid w:val="00762476"/>
    <w:rsid w:val="00762494"/>
    <w:rsid w:val="007626F6"/>
    <w:rsid w:val="00762F64"/>
    <w:rsid w:val="0076307D"/>
    <w:rsid w:val="00763662"/>
    <w:rsid w:val="00763ED1"/>
    <w:rsid w:val="00764194"/>
    <w:rsid w:val="00764257"/>
    <w:rsid w:val="007654E1"/>
    <w:rsid w:val="007659F0"/>
    <w:rsid w:val="00766CA6"/>
    <w:rsid w:val="0076711E"/>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27A"/>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4759"/>
    <w:rsid w:val="0079502D"/>
    <w:rsid w:val="007952FE"/>
    <w:rsid w:val="0079573B"/>
    <w:rsid w:val="007960ED"/>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578"/>
    <w:rsid w:val="007B2967"/>
    <w:rsid w:val="007B331F"/>
    <w:rsid w:val="007B487B"/>
    <w:rsid w:val="007B5295"/>
    <w:rsid w:val="007B586B"/>
    <w:rsid w:val="007B6395"/>
    <w:rsid w:val="007B639D"/>
    <w:rsid w:val="007B7882"/>
    <w:rsid w:val="007C00CC"/>
    <w:rsid w:val="007C140A"/>
    <w:rsid w:val="007C184A"/>
    <w:rsid w:val="007C18B8"/>
    <w:rsid w:val="007C257C"/>
    <w:rsid w:val="007C3582"/>
    <w:rsid w:val="007C35BF"/>
    <w:rsid w:val="007C45E3"/>
    <w:rsid w:val="007C50DC"/>
    <w:rsid w:val="007C50F2"/>
    <w:rsid w:val="007C51D4"/>
    <w:rsid w:val="007C5D4C"/>
    <w:rsid w:val="007C61E3"/>
    <w:rsid w:val="007C6306"/>
    <w:rsid w:val="007C6D3D"/>
    <w:rsid w:val="007C757C"/>
    <w:rsid w:val="007C7F42"/>
    <w:rsid w:val="007D00E2"/>
    <w:rsid w:val="007D0763"/>
    <w:rsid w:val="007D184C"/>
    <w:rsid w:val="007D1A1F"/>
    <w:rsid w:val="007D2983"/>
    <w:rsid w:val="007D364A"/>
    <w:rsid w:val="007D3930"/>
    <w:rsid w:val="007D3A88"/>
    <w:rsid w:val="007D4254"/>
    <w:rsid w:val="007D4449"/>
    <w:rsid w:val="007D5355"/>
    <w:rsid w:val="007D6974"/>
    <w:rsid w:val="007D720D"/>
    <w:rsid w:val="007E03FE"/>
    <w:rsid w:val="007E0B18"/>
    <w:rsid w:val="007E1BF6"/>
    <w:rsid w:val="007E2380"/>
    <w:rsid w:val="007E24A6"/>
    <w:rsid w:val="007E37F8"/>
    <w:rsid w:val="007E486A"/>
    <w:rsid w:val="007E4F6F"/>
    <w:rsid w:val="007E515D"/>
    <w:rsid w:val="007E5F8F"/>
    <w:rsid w:val="007E6F0C"/>
    <w:rsid w:val="007E6F54"/>
    <w:rsid w:val="007F3698"/>
    <w:rsid w:val="007F3E9D"/>
    <w:rsid w:val="007F407F"/>
    <w:rsid w:val="007F50DA"/>
    <w:rsid w:val="007F53A2"/>
    <w:rsid w:val="007F5E17"/>
    <w:rsid w:val="007F68F5"/>
    <w:rsid w:val="007F6B73"/>
    <w:rsid w:val="007F7E9E"/>
    <w:rsid w:val="00800242"/>
    <w:rsid w:val="00800ACC"/>
    <w:rsid w:val="00800F80"/>
    <w:rsid w:val="00805152"/>
    <w:rsid w:val="00807DAA"/>
    <w:rsid w:val="008105C9"/>
    <w:rsid w:val="008107E1"/>
    <w:rsid w:val="00812FFC"/>
    <w:rsid w:val="0081346A"/>
    <w:rsid w:val="00814DE1"/>
    <w:rsid w:val="00815613"/>
    <w:rsid w:val="0081561E"/>
    <w:rsid w:val="00815DBA"/>
    <w:rsid w:val="008162DF"/>
    <w:rsid w:val="00820BF8"/>
    <w:rsid w:val="00820E77"/>
    <w:rsid w:val="0082108A"/>
    <w:rsid w:val="0082135E"/>
    <w:rsid w:val="008213B9"/>
    <w:rsid w:val="008226C5"/>
    <w:rsid w:val="00822D33"/>
    <w:rsid w:val="008235AE"/>
    <w:rsid w:val="008243FF"/>
    <w:rsid w:val="00824A05"/>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4B91"/>
    <w:rsid w:val="00845177"/>
    <w:rsid w:val="008455AD"/>
    <w:rsid w:val="008456A9"/>
    <w:rsid w:val="00845DCE"/>
    <w:rsid w:val="008464F4"/>
    <w:rsid w:val="00846DD1"/>
    <w:rsid w:val="00847328"/>
    <w:rsid w:val="008479A9"/>
    <w:rsid w:val="008501A6"/>
    <w:rsid w:val="00851723"/>
    <w:rsid w:val="00851835"/>
    <w:rsid w:val="008524DB"/>
    <w:rsid w:val="00852AB0"/>
    <w:rsid w:val="00852CEC"/>
    <w:rsid w:val="00852F1E"/>
    <w:rsid w:val="00854D83"/>
    <w:rsid w:val="00856735"/>
    <w:rsid w:val="008571A3"/>
    <w:rsid w:val="00857FF5"/>
    <w:rsid w:val="0086113F"/>
    <w:rsid w:val="008617ED"/>
    <w:rsid w:val="00861B99"/>
    <w:rsid w:val="00862301"/>
    <w:rsid w:val="00862968"/>
    <w:rsid w:val="00863091"/>
    <w:rsid w:val="00863F25"/>
    <w:rsid w:val="00865A8B"/>
    <w:rsid w:val="00865C7A"/>
    <w:rsid w:val="00866E53"/>
    <w:rsid w:val="00867A72"/>
    <w:rsid w:val="00867EF5"/>
    <w:rsid w:val="0087111B"/>
    <w:rsid w:val="00871B48"/>
    <w:rsid w:val="00871B53"/>
    <w:rsid w:val="00871C3E"/>
    <w:rsid w:val="00874032"/>
    <w:rsid w:val="008743AE"/>
    <w:rsid w:val="00875057"/>
    <w:rsid w:val="00875A75"/>
    <w:rsid w:val="00875CF5"/>
    <w:rsid w:val="008765B1"/>
    <w:rsid w:val="0087778C"/>
    <w:rsid w:val="00880472"/>
    <w:rsid w:val="00882B14"/>
    <w:rsid w:val="0088327D"/>
    <w:rsid w:val="0088353C"/>
    <w:rsid w:val="0088511C"/>
    <w:rsid w:val="00885667"/>
    <w:rsid w:val="00887BA6"/>
    <w:rsid w:val="00887F52"/>
    <w:rsid w:val="00890E30"/>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0F40"/>
    <w:rsid w:val="008C14AC"/>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634A"/>
    <w:rsid w:val="008D6EAC"/>
    <w:rsid w:val="008D7244"/>
    <w:rsid w:val="008D7510"/>
    <w:rsid w:val="008D76E4"/>
    <w:rsid w:val="008E08F7"/>
    <w:rsid w:val="008E0E3D"/>
    <w:rsid w:val="008E1EBE"/>
    <w:rsid w:val="008E5124"/>
    <w:rsid w:val="008E549E"/>
    <w:rsid w:val="008E6AC4"/>
    <w:rsid w:val="008F08F8"/>
    <w:rsid w:val="008F0AEA"/>
    <w:rsid w:val="008F0B2F"/>
    <w:rsid w:val="008F195D"/>
    <w:rsid w:val="008F1B55"/>
    <w:rsid w:val="008F2947"/>
    <w:rsid w:val="008F4054"/>
    <w:rsid w:val="008F4558"/>
    <w:rsid w:val="008F5C8C"/>
    <w:rsid w:val="008F610B"/>
    <w:rsid w:val="008F6244"/>
    <w:rsid w:val="008F6C2F"/>
    <w:rsid w:val="008F6D88"/>
    <w:rsid w:val="008F75F5"/>
    <w:rsid w:val="008F7650"/>
    <w:rsid w:val="008F7D23"/>
    <w:rsid w:val="0090027F"/>
    <w:rsid w:val="00900754"/>
    <w:rsid w:val="0090133D"/>
    <w:rsid w:val="0090153A"/>
    <w:rsid w:val="0090170E"/>
    <w:rsid w:val="009028B4"/>
    <w:rsid w:val="00902D37"/>
    <w:rsid w:val="00903EDA"/>
    <w:rsid w:val="0090403E"/>
    <w:rsid w:val="00904930"/>
    <w:rsid w:val="00904E11"/>
    <w:rsid w:val="00904F10"/>
    <w:rsid w:val="0090513C"/>
    <w:rsid w:val="0090576E"/>
    <w:rsid w:val="00907496"/>
    <w:rsid w:val="00907575"/>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49C"/>
    <w:rsid w:val="009167EF"/>
    <w:rsid w:val="00917442"/>
    <w:rsid w:val="009205AC"/>
    <w:rsid w:val="009207E2"/>
    <w:rsid w:val="00920F3E"/>
    <w:rsid w:val="00921CB4"/>
    <w:rsid w:val="00921D51"/>
    <w:rsid w:val="00922186"/>
    <w:rsid w:val="009229FC"/>
    <w:rsid w:val="009230CB"/>
    <w:rsid w:val="00923242"/>
    <w:rsid w:val="009232F8"/>
    <w:rsid w:val="00923549"/>
    <w:rsid w:val="00924433"/>
    <w:rsid w:val="00924566"/>
    <w:rsid w:val="009247F8"/>
    <w:rsid w:val="0092503D"/>
    <w:rsid w:val="00925172"/>
    <w:rsid w:val="0092571A"/>
    <w:rsid w:val="00926C2F"/>
    <w:rsid w:val="00930D66"/>
    <w:rsid w:val="00931B06"/>
    <w:rsid w:val="00931FA7"/>
    <w:rsid w:val="00932349"/>
    <w:rsid w:val="00932737"/>
    <w:rsid w:val="009345E7"/>
    <w:rsid w:val="00934CAB"/>
    <w:rsid w:val="009363A8"/>
    <w:rsid w:val="00936ECC"/>
    <w:rsid w:val="00937041"/>
    <w:rsid w:val="00940142"/>
    <w:rsid w:val="00941B29"/>
    <w:rsid w:val="00941D3A"/>
    <w:rsid w:val="00942743"/>
    <w:rsid w:val="00942CC4"/>
    <w:rsid w:val="00943123"/>
    <w:rsid w:val="00944589"/>
    <w:rsid w:val="00944825"/>
    <w:rsid w:val="0094585B"/>
    <w:rsid w:val="00945DC5"/>
    <w:rsid w:val="00946A40"/>
    <w:rsid w:val="00946D58"/>
    <w:rsid w:val="009470B4"/>
    <w:rsid w:val="00947708"/>
    <w:rsid w:val="00947892"/>
    <w:rsid w:val="00947D59"/>
    <w:rsid w:val="00947E80"/>
    <w:rsid w:val="0095089A"/>
    <w:rsid w:val="00952CD7"/>
    <w:rsid w:val="00953691"/>
    <w:rsid w:val="009537B5"/>
    <w:rsid w:val="009544CE"/>
    <w:rsid w:val="0095474D"/>
    <w:rsid w:val="009549DE"/>
    <w:rsid w:val="00955952"/>
    <w:rsid w:val="009559DE"/>
    <w:rsid w:val="00955C63"/>
    <w:rsid w:val="00955ECA"/>
    <w:rsid w:val="00956308"/>
    <w:rsid w:val="00956CC3"/>
    <w:rsid w:val="00957307"/>
    <w:rsid w:val="00960668"/>
    <w:rsid w:val="009609DE"/>
    <w:rsid w:val="009610AA"/>
    <w:rsid w:val="009611B4"/>
    <w:rsid w:val="009612E7"/>
    <w:rsid w:val="009618B2"/>
    <w:rsid w:val="0096190F"/>
    <w:rsid w:val="00961B04"/>
    <w:rsid w:val="0096200C"/>
    <w:rsid w:val="0096211D"/>
    <w:rsid w:val="00962A04"/>
    <w:rsid w:val="00964022"/>
    <w:rsid w:val="0096430A"/>
    <w:rsid w:val="00965643"/>
    <w:rsid w:val="00966154"/>
    <w:rsid w:val="009664BC"/>
    <w:rsid w:val="00966D31"/>
    <w:rsid w:val="00967E72"/>
    <w:rsid w:val="00971117"/>
    <w:rsid w:val="00971A5D"/>
    <w:rsid w:val="00971A79"/>
    <w:rsid w:val="0097232A"/>
    <w:rsid w:val="009723A5"/>
    <w:rsid w:val="009745A5"/>
    <w:rsid w:val="00974702"/>
    <w:rsid w:val="00975693"/>
    <w:rsid w:val="00977655"/>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131"/>
    <w:rsid w:val="009A12DA"/>
    <w:rsid w:val="009A1E9C"/>
    <w:rsid w:val="009A20BA"/>
    <w:rsid w:val="009A228F"/>
    <w:rsid w:val="009A22ED"/>
    <w:rsid w:val="009A32BC"/>
    <w:rsid w:val="009A3943"/>
    <w:rsid w:val="009A40D9"/>
    <w:rsid w:val="009A484E"/>
    <w:rsid w:val="009A4B99"/>
    <w:rsid w:val="009A4EDF"/>
    <w:rsid w:val="009A548F"/>
    <w:rsid w:val="009A5EE8"/>
    <w:rsid w:val="009A5F17"/>
    <w:rsid w:val="009A5FF8"/>
    <w:rsid w:val="009A605C"/>
    <w:rsid w:val="009B0552"/>
    <w:rsid w:val="009B2383"/>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1849"/>
    <w:rsid w:val="009D2680"/>
    <w:rsid w:val="009D28F5"/>
    <w:rsid w:val="009D3A79"/>
    <w:rsid w:val="009D3D54"/>
    <w:rsid w:val="009D6919"/>
    <w:rsid w:val="009D757A"/>
    <w:rsid w:val="009E00A8"/>
    <w:rsid w:val="009E0123"/>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711"/>
    <w:rsid w:val="009F21BB"/>
    <w:rsid w:val="009F2312"/>
    <w:rsid w:val="009F2875"/>
    <w:rsid w:val="009F4904"/>
    <w:rsid w:val="009F4DEF"/>
    <w:rsid w:val="009F5994"/>
    <w:rsid w:val="009F5A97"/>
    <w:rsid w:val="009F5D41"/>
    <w:rsid w:val="009F6B0B"/>
    <w:rsid w:val="009F6CEF"/>
    <w:rsid w:val="009F6E12"/>
    <w:rsid w:val="009F78A4"/>
    <w:rsid w:val="00A00318"/>
    <w:rsid w:val="00A0041E"/>
    <w:rsid w:val="00A0082D"/>
    <w:rsid w:val="00A0083B"/>
    <w:rsid w:val="00A009C7"/>
    <w:rsid w:val="00A01395"/>
    <w:rsid w:val="00A030B6"/>
    <w:rsid w:val="00A03461"/>
    <w:rsid w:val="00A045D1"/>
    <w:rsid w:val="00A04A06"/>
    <w:rsid w:val="00A05482"/>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4F9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30024"/>
    <w:rsid w:val="00A302E3"/>
    <w:rsid w:val="00A30624"/>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59A2"/>
    <w:rsid w:val="00A47782"/>
    <w:rsid w:val="00A477E3"/>
    <w:rsid w:val="00A47E05"/>
    <w:rsid w:val="00A47EC8"/>
    <w:rsid w:val="00A50A35"/>
    <w:rsid w:val="00A51053"/>
    <w:rsid w:val="00A512B7"/>
    <w:rsid w:val="00A52EA1"/>
    <w:rsid w:val="00A53047"/>
    <w:rsid w:val="00A5378C"/>
    <w:rsid w:val="00A537A3"/>
    <w:rsid w:val="00A541A5"/>
    <w:rsid w:val="00A54956"/>
    <w:rsid w:val="00A54E6D"/>
    <w:rsid w:val="00A55D5B"/>
    <w:rsid w:val="00A55E32"/>
    <w:rsid w:val="00A56EF4"/>
    <w:rsid w:val="00A570B8"/>
    <w:rsid w:val="00A57922"/>
    <w:rsid w:val="00A57AE3"/>
    <w:rsid w:val="00A57C0C"/>
    <w:rsid w:val="00A6018E"/>
    <w:rsid w:val="00A60B05"/>
    <w:rsid w:val="00A60BEB"/>
    <w:rsid w:val="00A60DE1"/>
    <w:rsid w:val="00A616A8"/>
    <w:rsid w:val="00A6177C"/>
    <w:rsid w:val="00A61DCA"/>
    <w:rsid w:val="00A61FF6"/>
    <w:rsid w:val="00A62D5D"/>
    <w:rsid w:val="00A62FE2"/>
    <w:rsid w:val="00A63695"/>
    <w:rsid w:val="00A64676"/>
    <w:rsid w:val="00A64AE1"/>
    <w:rsid w:val="00A6653E"/>
    <w:rsid w:val="00A67155"/>
    <w:rsid w:val="00A7004C"/>
    <w:rsid w:val="00A70150"/>
    <w:rsid w:val="00A70F6A"/>
    <w:rsid w:val="00A718AC"/>
    <w:rsid w:val="00A71B0C"/>
    <w:rsid w:val="00A73A18"/>
    <w:rsid w:val="00A73ED9"/>
    <w:rsid w:val="00A74EE1"/>
    <w:rsid w:val="00A75204"/>
    <w:rsid w:val="00A75698"/>
    <w:rsid w:val="00A756E5"/>
    <w:rsid w:val="00A75C15"/>
    <w:rsid w:val="00A76B55"/>
    <w:rsid w:val="00A77DC6"/>
    <w:rsid w:val="00A80288"/>
    <w:rsid w:val="00A80C10"/>
    <w:rsid w:val="00A81D22"/>
    <w:rsid w:val="00A82865"/>
    <w:rsid w:val="00A82F22"/>
    <w:rsid w:val="00A83BDF"/>
    <w:rsid w:val="00A84217"/>
    <w:rsid w:val="00A8469D"/>
    <w:rsid w:val="00A84DB2"/>
    <w:rsid w:val="00A84DF7"/>
    <w:rsid w:val="00A8500E"/>
    <w:rsid w:val="00A85082"/>
    <w:rsid w:val="00A85C76"/>
    <w:rsid w:val="00A876B1"/>
    <w:rsid w:val="00A87CAD"/>
    <w:rsid w:val="00A90241"/>
    <w:rsid w:val="00A904F0"/>
    <w:rsid w:val="00A915A3"/>
    <w:rsid w:val="00A9214D"/>
    <w:rsid w:val="00A932A1"/>
    <w:rsid w:val="00A934A5"/>
    <w:rsid w:val="00A93BEF"/>
    <w:rsid w:val="00A95E3E"/>
    <w:rsid w:val="00A96890"/>
    <w:rsid w:val="00A97066"/>
    <w:rsid w:val="00A971C4"/>
    <w:rsid w:val="00A971CA"/>
    <w:rsid w:val="00A977A2"/>
    <w:rsid w:val="00A97873"/>
    <w:rsid w:val="00A97C21"/>
    <w:rsid w:val="00A97EA2"/>
    <w:rsid w:val="00AA0CD4"/>
    <w:rsid w:val="00AA1D2C"/>
    <w:rsid w:val="00AA2C5D"/>
    <w:rsid w:val="00AA2F4B"/>
    <w:rsid w:val="00AA3467"/>
    <w:rsid w:val="00AA5D4E"/>
    <w:rsid w:val="00AA65DF"/>
    <w:rsid w:val="00AB0376"/>
    <w:rsid w:val="00AB085F"/>
    <w:rsid w:val="00AB2E75"/>
    <w:rsid w:val="00AB36EB"/>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D07F4"/>
    <w:rsid w:val="00AD18DD"/>
    <w:rsid w:val="00AD1BA0"/>
    <w:rsid w:val="00AD1FB9"/>
    <w:rsid w:val="00AD2761"/>
    <w:rsid w:val="00AD285E"/>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FAC"/>
    <w:rsid w:val="00AF1155"/>
    <w:rsid w:val="00AF20DC"/>
    <w:rsid w:val="00AF2D45"/>
    <w:rsid w:val="00AF3B18"/>
    <w:rsid w:val="00AF48F6"/>
    <w:rsid w:val="00AF4A5A"/>
    <w:rsid w:val="00AF5638"/>
    <w:rsid w:val="00AF5DE9"/>
    <w:rsid w:val="00AF65CA"/>
    <w:rsid w:val="00AF6D6C"/>
    <w:rsid w:val="00AF76FE"/>
    <w:rsid w:val="00B00A2B"/>
    <w:rsid w:val="00B016BB"/>
    <w:rsid w:val="00B03178"/>
    <w:rsid w:val="00B03359"/>
    <w:rsid w:val="00B0439B"/>
    <w:rsid w:val="00B04720"/>
    <w:rsid w:val="00B0508D"/>
    <w:rsid w:val="00B07D3A"/>
    <w:rsid w:val="00B11103"/>
    <w:rsid w:val="00B111EE"/>
    <w:rsid w:val="00B11269"/>
    <w:rsid w:val="00B11C8C"/>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C5F"/>
    <w:rsid w:val="00B17EAD"/>
    <w:rsid w:val="00B17FCB"/>
    <w:rsid w:val="00B202BE"/>
    <w:rsid w:val="00B2076F"/>
    <w:rsid w:val="00B20EDC"/>
    <w:rsid w:val="00B20F09"/>
    <w:rsid w:val="00B210E7"/>
    <w:rsid w:val="00B21214"/>
    <w:rsid w:val="00B225B8"/>
    <w:rsid w:val="00B22A0D"/>
    <w:rsid w:val="00B23C17"/>
    <w:rsid w:val="00B245CA"/>
    <w:rsid w:val="00B248A9"/>
    <w:rsid w:val="00B2498B"/>
    <w:rsid w:val="00B25AFD"/>
    <w:rsid w:val="00B26217"/>
    <w:rsid w:val="00B26467"/>
    <w:rsid w:val="00B26C2C"/>
    <w:rsid w:val="00B26CE7"/>
    <w:rsid w:val="00B301A4"/>
    <w:rsid w:val="00B3020D"/>
    <w:rsid w:val="00B30878"/>
    <w:rsid w:val="00B31680"/>
    <w:rsid w:val="00B31A43"/>
    <w:rsid w:val="00B33113"/>
    <w:rsid w:val="00B332A7"/>
    <w:rsid w:val="00B34EF5"/>
    <w:rsid w:val="00B35CCA"/>
    <w:rsid w:val="00B36979"/>
    <w:rsid w:val="00B37135"/>
    <w:rsid w:val="00B37C00"/>
    <w:rsid w:val="00B4126F"/>
    <w:rsid w:val="00B415B0"/>
    <w:rsid w:val="00B41977"/>
    <w:rsid w:val="00B41B35"/>
    <w:rsid w:val="00B43203"/>
    <w:rsid w:val="00B4379C"/>
    <w:rsid w:val="00B44248"/>
    <w:rsid w:val="00B44982"/>
    <w:rsid w:val="00B44B93"/>
    <w:rsid w:val="00B44C38"/>
    <w:rsid w:val="00B462A5"/>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06EA"/>
    <w:rsid w:val="00B61C37"/>
    <w:rsid w:val="00B626B4"/>
    <w:rsid w:val="00B63672"/>
    <w:rsid w:val="00B63CF3"/>
    <w:rsid w:val="00B63E5C"/>
    <w:rsid w:val="00B65342"/>
    <w:rsid w:val="00B707DB"/>
    <w:rsid w:val="00B70892"/>
    <w:rsid w:val="00B70E01"/>
    <w:rsid w:val="00B71961"/>
    <w:rsid w:val="00B73ACE"/>
    <w:rsid w:val="00B75533"/>
    <w:rsid w:val="00B75AEF"/>
    <w:rsid w:val="00B76340"/>
    <w:rsid w:val="00B77345"/>
    <w:rsid w:val="00B77EBA"/>
    <w:rsid w:val="00B81567"/>
    <w:rsid w:val="00B81835"/>
    <w:rsid w:val="00B81B58"/>
    <w:rsid w:val="00B81D06"/>
    <w:rsid w:val="00B82BA3"/>
    <w:rsid w:val="00B844C2"/>
    <w:rsid w:val="00B84F54"/>
    <w:rsid w:val="00B85407"/>
    <w:rsid w:val="00B854C0"/>
    <w:rsid w:val="00B85A37"/>
    <w:rsid w:val="00B85A6A"/>
    <w:rsid w:val="00B86ACB"/>
    <w:rsid w:val="00B86C08"/>
    <w:rsid w:val="00B86F3E"/>
    <w:rsid w:val="00B87701"/>
    <w:rsid w:val="00B90E3D"/>
    <w:rsid w:val="00B92498"/>
    <w:rsid w:val="00B932A7"/>
    <w:rsid w:val="00B9383F"/>
    <w:rsid w:val="00B94BEB"/>
    <w:rsid w:val="00B956BB"/>
    <w:rsid w:val="00B95A80"/>
    <w:rsid w:val="00B95AC8"/>
    <w:rsid w:val="00B96173"/>
    <w:rsid w:val="00B9618B"/>
    <w:rsid w:val="00B96F0F"/>
    <w:rsid w:val="00BA00B5"/>
    <w:rsid w:val="00BA0F60"/>
    <w:rsid w:val="00BA11D1"/>
    <w:rsid w:val="00BA151B"/>
    <w:rsid w:val="00BA1A17"/>
    <w:rsid w:val="00BA2B7D"/>
    <w:rsid w:val="00BA2F3F"/>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2001"/>
    <w:rsid w:val="00BC2342"/>
    <w:rsid w:val="00BC2A2B"/>
    <w:rsid w:val="00BC3283"/>
    <w:rsid w:val="00BC4151"/>
    <w:rsid w:val="00BC50D4"/>
    <w:rsid w:val="00BC5E1F"/>
    <w:rsid w:val="00BC6364"/>
    <w:rsid w:val="00BC643A"/>
    <w:rsid w:val="00BC6C04"/>
    <w:rsid w:val="00BC7388"/>
    <w:rsid w:val="00BC77E4"/>
    <w:rsid w:val="00BD08D3"/>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A1F"/>
    <w:rsid w:val="00BE2E48"/>
    <w:rsid w:val="00BE3018"/>
    <w:rsid w:val="00BE56DE"/>
    <w:rsid w:val="00BE57EC"/>
    <w:rsid w:val="00BE628B"/>
    <w:rsid w:val="00BF01B8"/>
    <w:rsid w:val="00BF0431"/>
    <w:rsid w:val="00BF0864"/>
    <w:rsid w:val="00BF248D"/>
    <w:rsid w:val="00BF2BA4"/>
    <w:rsid w:val="00BF3BF2"/>
    <w:rsid w:val="00BF475D"/>
    <w:rsid w:val="00BF5492"/>
    <w:rsid w:val="00BF5B65"/>
    <w:rsid w:val="00BF6A36"/>
    <w:rsid w:val="00BF6EEA"/>
    <w:rsid w:val="00C00051"/>
    <w:rsid w:val="00C001D3"/>
    <w:rsid w:val="00C04BBC"/>
    <w:rsid w:val="00C053C9"/>
    <w:rsid w:val="00C059DF"/>
    <w:rsid w:val="00C0657B"/>
    <w:rsid w:val="00C06CFB"/>
    <w:rsid w:val="00C06E2B"/>
    <w:rsid w:val="00C07B5C"/>
    <w:rsid w:val="00C07B9A"/>
    <w:rsid w:val="00C1079B"/>
    <w:rsid w:val="00C1097A"/>
    <w:rsid w:val="00C11950"/>
    <w:rsid w:val="00C12064"/>
    <w:rsid w:val="00C12440"/>
    <w:rsid w:val="00C12FC8"/>
    <w:rsid w:val="00C13BD7"/>
    <w:rsid w:val="00C13C37"/>
    <w:rsid w:val="00C14087"/>
    <w:rsid w:val="00C14212"/>
    <w:rsid w:val="00C14AB3"/>
    <w:rsid w:val="00C1601E"/>
    <w:rsid w:val="00C17101"/>
    <w:rsid w:val="00C17116"/>
    <w:rsid w:val="00C17F98"/>
    <w:rsid w:val="00C2150D"/>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306B7"/>
    <w:rsid w:val="00C306F9"/>
    <w:rsid w:val="00C30AB7"/>
    <w:rsid w:val="00C3208F"/>
    <w:rsid w:val="00C32CBC"/>
    <w:rsid w:val="00C32E1B"/>
    <w:rsid w:val="00C33EDB"/>
    <w:rsid w:val="00C34A0E"/>
    <w:rsid w:val="00C34BB9"/>
    <w:rsid w:val="00C34C7A"/>
    <w:rsid w:val="00C3681B"/>
    <w:rsid w:val="00C37811"/>
    <w:rsid w:val="00C379BF"/>
    <w:rsid w:val="00C42D80"/>
    <w:rsid w:val="00C42FD4"/>
    <w:rsid w:val="00C43C07"/>
    <w:rsid w:val="00C43E98"/>
    <w:rsid w:val="00C44231"/>
    <w:rsid w:val="00C448E0"/>
    <w:rsid w:val="00C45854"/>
    <w:rsid w:val="00C47634"/>
    <w:rsid w:val="00C477E0"/>
    <w:rsid w:val="00C50897"/>
    <w:rsid w:val="00C51294"/>
    <w:rsid w:val="00C51AF5"/>
    <w:rsid w:val="00C53441"/>
    <w:rsid w:val="00C5397C"/>
    <w:rsid w:val="00C5447E"/>
    <w:rsid w:val="00C55789"/>
    <w:rsid w:val="00C55A6E"/>
    <w:rsid w:val="00C569C0"/>
    <w:rsid w:val="00C57EF4"/>
    <w:rsid w:val="00C61555"/>
    <w:rsid w:val="00C61D98"/>
    <w:rsid w:val="00C6207B"/>
    <w:rsid w:val="00C63916"/>
    <w:rsid w:val="00C64506"/>
    <w:rsid w:val="00C6665A"/>
    <w:rsid w:val="00C67214"/>
    <w:rsid w:val="00C71730"/>
    <w:rsid w:val="00C71F96"/>
    <w:rsid w:val="00C721F4"/>
    <w:rsid w:val="00C72DEE"/>
    <w:rsid w:val="00C72E5B"/>
    <w:rsid w:val="00C741D7"/>
    <w:rsid w:val="00C74D72"/>
    <w:rsid w:val="00C74F1E"/>
    <w:rsid w:val="00C752F9"/>
    <w:rsid w:val="00C75782"/>
    <w:rsid w:val="00C76D93"/>
    <w:rsid w:val="00C77339"/>
    <w:rsid w:val="00C77404"/>
    <w:rsid w:val="00C80296"/>
    <w:rsid w:val="00C80582"/>
    <w:rsid w:val="00C815CA"/>
    <w:rsid w:val="00C81BE2"/>
    <w:rsid w:val="00C826F2"/>
    <w:rsid w:val="00C84150"/>
    <w:rsid w:val="00C84C2F"/>
    <w:rsid w:val="00C85BC3"/>
    <w:rsid w:val="00C86604"/>
    <w:rsid w:val="00C87583"/>
    <w:rsid w:val="00C87B70"/>
    <w:rsid w:val="00C91F64"/>
    <w:rsid w:val="00C94345"/>
    <w:rsid w:val="00C946B8"/>
    <w:rsid w:val="00C95D07"/>
    <w:rsid w:val="00C96E64"/>
    <w:rsid w:val="00C97051"/>
    <w:rsid w:val="00CA1E80"/>
    <w:rsid w:val="00CA2050"/>
    <w:rsid w:val="00CA2747"/>
    <w:rsid w:val="00CA4032"/>
    <w:rsid w:val="00CA5120"/>
    <w:rsid w:val="00CA5EDB"/>
    <w:rsid w:val="00CB0734"/>
    <w:rsid w:val="00CB0735"/>
    <w:rsid w:val="00CB1CC6"/>
    <w:rsid w:val="00CB23DA"/>
    <w:rsid w:val="00CB2D9D"/>
    <w:rsid w:val="00CB6B1B"/>
    <w:rsid w:val="00CB722E"/>
    <w:rsid w:val="00CC0F9A"/>
    <w:rsid w:val="00CC125F"/>
    <w:rsid w:val="00CC2306"/>
    <w:rsid w:val="00CC24E1"/>
    <w:rsid w:val="00CC5296"/>
    <w:rsid w:val="00CC5581"/>
    <w:rsid w:val="00CC6457"/>
    <w:rsid w:val="00CC6F32"/>
    <w:rsid w:val="00CD01D3"/>
    <w:rsid w:val="00CD0FCB"/>
    <w:rsid w:val="00CD113F"/>
    <w:rsid w:val="00CD1B1C"/>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8BE"/>
    <w:rsid w:val="00CF391C"/>
    <w:rsid w:val="00CF3AC8"/>
    <w:rsid w:val="00CF4C1B"/>
    <w:rsid w:val="00CF7FB0"/>
    <w:rsid w:val="00D00088"/>
    <w:rsid w:val="00D003A0"/>
    <w:rsid w:val="00D016F9"/>
    <w:rsid w:val="00D017BB"/>
    <w:rsid w:val="00D01869"/>
    <w:rsid w:val="00D01951"/>
    <w:rsid w:val="00D02623"/>
    <w:rsid w:val="00D02E3C"/>
    <w:rsid w:val="00D0397C"/>
    <w:rsid w:val="00D03FBD"/>
    <w:rsid w:val="00D05016"/>
    <w:rsid w:val="00D06779"/>
    <w:rsid w:val="00D0693E"/>
    <w:rsid w:val="00D07056"/>
    <w:rsid w:val="00D10B31"/>
    <w:rsid w:val="00D11C02"/>
    <w:rsid w:val="00D1237E"/>
    <w:rsid w:val="00D12913"/>
    <w:rsid w:val="00D140C2"/>
    <w:rsid w:val="00D1498F"/>
    <w:rsid w:val="00D14AFA"/>
    <w:rsid w:val="00D14C2A"/>
    <w:rsid w:val="00D156B4"/>
    <w:rsid w:val="00D15C4C"/>
    <w:rsid w:val="00D178C9"/>
    <w:rsid w:val="00D2078A"/>
    <w:rsid w:val="00D20867"/>
    <w:rsid w:val="00D20F1F"/>
    <w:rsid w:val="00D22044"/>
    <w:rsid w:val="00D22918"/>
    <w:rsid w:val="00D23E87"/>
    <w:rsid w:val="00D23FB5"/>
    <w:rsid w:val="00D24345"/>
    <w:rsid w:val="00D248E3"/>
    <w:rsid w:val="00D26285"/>
    <w:rsid w:val="00D26DBE"/>
    <w:rsid w:val="00D27AC2"/>
    <w:rsid w:val="00D27ED9"/>
    <w:rsid w:val="00D30C5C"/>
    <w:rsid w:val="00D30CF5"/>
    <w:rsid w:val="00D30E8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1A11"/>
    <w:rsid w:val="00D5202D"/>
    <w:rsid w:val="00D5214A"/>
    <w:rsid w:val="00D52663"/>
    <w:rsid w:val="00D52846"/>
    <w:rsid w:val="00D528E9"/>
    <w:rsid w:val="00D52EA9"/>
    <w:rsid w:val="00D53741"/>
    <w:rsid w:val="00D5393C"/>
    <w:rsid w:val="00D53FD3"/>
    <w:rsid w:val="00D54085"/>
    <w:rsid w:val="00D559A8"/>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755"/>
    <w:rsid w:val="00D728EA"/>
    <w:rsid w:val="00D734B8"/>
    <w:rsid w:val="00D738BC"/>
    <w:rsid w:val="00D7459E"/>
    <w:rsid w:val="00D749E9"/>
    <w:rsid w:val="00D75800"/>
    <w:rsid w:val="00D76000"/>
    <w:rsid w:val="00D76924"/>
    <w:rsid w:val="00D76D60"/>
    <w:rsid w:val="00D770FA"/>
    <w:rsid w:val="00D77402"/>
    <w:rsid w:val="00D812DD"/>
    <w:rsid w:val="00D82A06"/>
    <w:rsid w:val="00D862A7"/>
    <w:rsid w:val="00D87AA7"/>
    <w:rsid w:val="00D902AB"/>
    <w:rsid w:val="00D908FD"/>
    <w:rsid w:val="00D910BE"/>
    <w:rsid w:val="00D9285B"/>
    <w:rsid w:val="00D9298C"/>
    <w:rsid w:val="00D92E64"/>
    <w:rsid w:val="00D92FCC"/>
    <w:rsid w:val="00D93B35"/>
    <w:rsid w:val="00D9452F"/>
    <w:rsid w:val="00D94E12"/>
    <w:rsid w:val="00D951A8"/>
    <w:rsid w:val="00D970FE"/>
    <w:rsid w:val="00D97D5B"/>
    <w:rsid w:val="00DA20CF"/>
    <w:rsid w:val="00DA2FF7"/>
    <w:rsid w:val="00DA30FD"/>
    <w:rsid w:val="00DA3602"/>
    <w:rsid w:val="00DA3C90"/>
    <w:rsid w:val="00DA5F76"/>
    <w:rsid w:val="00DA6E86"/>
    <w:rsid w:val="00DA7093"/>
    <w:rsid w:val="00DA74B2"/>
    <w:rsid w:val="00DA76E5"/>
    <w:rsid w:val="00DA7DA4"/>
    <w:rsid w:val="00DB07EA"/>
    <w:rsid w:val="00DB0EED"/>
    <w:rsid w:val="00DB1648"/>
    <w:rsid w:val="00DB2BAD"/>
    <w:rsid w:val="00DB3190"/>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5C2F"/>
    <w:rsid w:val="00DC67C5"/>
    <w:rsid w:val="00DC69D1"/>
    <w:rsid w:val="00DC70A9"/>
    <w:rsid w:val="00DC7D6D"/>
    <w:rsid w:val="00DD0FEC"/>
    <w:rsid w:val="00DD1451"/>
    <w:rsid w:val="00DD3891"/>
    <w:rsid w:val="00DD3DB4"/>
    <w:rsid w:val="00DD44DB"/>
    <w:rsid w:val="00DD583C"/>
    <w:rsid w:val="00DD5930"/>
    <w:rsid w:val="00DD5ED9"/>
    <w:rsid w:val="00DD5FC4"/>
    <w:rsid w:val="00DD666F"/>
    <w:rsid w:val="00DD6924"/>
    <w:rsid w:val="00DD6C17"/>
    <w:rsid w:val="00DD7A71"/>
    <w:rsid w:val="00DE10FF"/>
    <w:rsid w:val="00DE1CED"/>
    <w:rsid w:val="00DE40BC"/>
    <w:rsid w:val="00DE456E"/>
    <w:rsid w:val="00DE507C"/>
    <w:rsid w:val="00DE51D0"/>
    <w:rsid w:val="00DE598A"/>
    <w:rsid w:val="00DE5BF2"/>
    <w:rsid w:val="00DE73C5"/>
    <w:rsid w:val="00DE7C4E"/>
    <w:rsid w:val="00DE7F84"/>
    <w:rsid w:val="00DF016E"/>
    <w:rsid w:val="00DF0730"/>
    <w:rsid w:val="00DF1322"/>
    <w:rsid w:val="00DF1B5C"/>
    <w:rsid w:val="00DF3DB5"/>
    <w:rsid w:val="00DF3FAD"/>
    <w:rsid w:val="00DF41B1"/>
    <w:rsid w:val="00DF4455"/>
    <w:rsid w:val="00DF47D9"/>
    <w:rsid w:val="00DF4D76"/>
    <w:rsid w:val="00E00493"/>
    <w:rsid w:val="00E00AA9"/>
    <w:rsid w:val="00E00E44"/>
    <w:rsid w:val="00E00EE9"/>
    <w:rsid w:val="00E00FA2"/>
    <w:rsid w:val="00E025F9"/>
    <w:rsid w:val="00E0271E"/>
    <w:rsid w:val="00E02BEA"/>
    <w:rsid w:val="00E037E2"/>
    <w:rsid w:val="00E03D49"/>
    <w:rsid w:val="00E04060"/>
    <w:rsid w:val="00E04DF4"/>
    <w:rsid w:val="00E04E9A"/>
    <w:rsid w:val="00E05EA3"/>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479"/>
    <w:rsid w:val="00E2454A"/>
    <w:rsid w:val="00E24FC3"/>
    <w:rsid w:val="00E25E64"/>
    <w:rsid w:val="00E26595"/>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6518"/>
    <w:rsid w:val="00E47003"/>
    <w:rsid w:val="00E47870"/>
    <w:rsid w:val="00E47C04"/>
    <w:rsid w:val="00E505D8"/>
    <w:rsid w:val="00E5077E"/>
    <w:rsid w:val="00E50EE4"/>
    <w:rsid w:val="00E5189E"/>
    <w:rsid w:val="00E5200C"/>
    <w:rsid w:val="00E52F51"/>
    <w:rsid w:val="00E54B0E"/>
    <w:rsid w:val="00E561EF"/>
    <w:rsid w:val="00E564F7"/>
    <w:rsid w:val="00E56E45"/>
    <w:rsid w:val="00E57B3E"/>
    <w:rsid w:val="00E57C5D"/>
    <w:rsid w:val="00E57FC0"/>
    <w:rsid w:val="00E60AF6"/>
    <w:rsid w:val="00E6339B"/>
    <w:rsid w:val="00E63ED0"/>
    <w:rsid w:val="00E644F8"/>
    <w:rsid w:val="00E65AC5"/>
    <w:rsid w:val="00E66703"/>
    <w:rsid w:val="00E66A21"/>
    <w:rsid w:val="00E66B98"/>
    <w:rsid w:val="00E66BC9"/>
    <w:rsid w:val="00E67C4B"/>
    <w:rsid w:val="00E67D20"/>
    <w:rsid w:val="00E704D4"/>
    <w:rsid w:val="00E70D46"/>
    <w:rsid w:val="00E71536"/>
    <w:rsid w:val="00E72D98"/>
    <w:rsid w:val="00E7492B"/>
    <w:rsid w:val="00E74CF8"/>
    <w:rsid w:val="00E752B6"/>
    <w:rsid w:val="00E7635B"/>
    <w:rsid w:val="00E7750E"/>
    <w:rsid w:val="00E8036C"/>
    <w:rsid w:val="00E80F2F"/>
    <w:rsid w:val="00E81FA8"/>
    <w:rsid w:val="00E8205F"/>
    <w:rsid w:val="00E8266C"/>
    <w:rsid w:val="00E832A5"/>
    <w:rsid w:val="00E8341D"/>
    <w:rsid w:val="00E83903"/>
    <w:rsid w:val="00E839B3"/>
    <w:rsid w:val="00E8438F"/>
    <w:rsid w:val="00E855CC"/>
    <w:rsid w:val="00E85F68"/>
    <w:rsid w:val="00E864C6"/>
    <w:rsid w:val="00E86C09"/>
    <w:rsid w:val="00E86EF0"/>
    <w:rsid w:val="00E8764D"/>
    <w:rsid w:val="00E879D6"/>
    <w:rsid w:val="00E90D35"/>
    <w:rsid w:val="00E918E7"/>
    <w:rsid w:val="00E919CA"/>
    <w:rsid w:val="00E92CA9"/>
    <w:rsid w:val="00E92E03"/>
    <w:rsid w:val="00E94EC7"/>
    <w:rsid w:val="00E952CB"/>
    <w:rsid w:val="00E95CD8"/>
    <w:rsid w:val="00E96EDA"/>
    <w:rsid w:val="00E970E8"/>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6D1"/>
    <w:rsid w:val="00EB5515"/>
    <w:rsid w:val="00EB58FA"/>
    <w:rsid w:val="00EB7BFD"/>
    <w:rsid w:val="00EC0208"/>
    <w:rsid w:val="00EC0242"/>
    <w:rsid w:val="00EC0BF0"/>
    <w:rsid w:val="00EC1CAC"/>
    <w:rsid w:val="00EC241A"/>
    <w:rsid w:val="00EC2CB4"/>
    <w:rsid w:val="00EC2CDC"/>
    <w:rsid w:val="00EC2E25"/>
    <w:rsid w:val="00EC32AA"/>
    <w:rsid w:val="00EC35EA"/>
    <w:rsid w:val="00EC360E"/>
    <w:rsid w:val="00EC36A2"/>
    <w:rsid w:val="00EC43EC"/>
    <w:rsid w:val="00EC5E7A"/>
    <w:rsid w:val="00EC6543"/>
    <w:rsid w:val="00EC6A25"/>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CAA"/>
    <w:rsid w:val="00EF01C8"/>
    <w:rsid w:val="00EF0918"/>
    <w:rsid w:val="00EF1969"/>
    <w:rsid w:val="00EF203F"/>
    <w:rsid w:val="00EF2897"/>
    <w:rsid w:val="00EF2942"/>
    <w:rsid w:val="00EF29E3"/>
    <w:rsid w:val="00EF2FE4"/>
    <w:rsid w:val="00EF3E08"/>
    <w:rsid w:val="00EF4424"/>
    <w:rsid w:val="00EF45C3"/>
    <w:rsid w:val="00EF46D4"/>
    <w:rsid w:val="00EF4A1A"/>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5389"/>
    <w:rsid w:val="00F061B0"/>
    <w:rsid w:val="00F06AD9"/>
    <w:rsid w:val="00F07342"/>
    <w:rsid w:val="00F073BF"/>
    <w:rsid w:val="00F104A8"/>
    <w:rsid w:val="00F10C39"/>
    <w:rsid w:val="00F12E5C"/>
    <w:rsid w:val="00F13163"/>
    <w:rsid w:val="00F13E10"/>
    <w:rsid w:val="00F14ED5"/>
    <w:rsid w:val="00F15707"/>
    <w:rsid w:val="00F206D5"/>
    <w:rsid w:val="00F20DB0"/>
    <w:rsid w:val="00F20EFE"/>
    <w:rsid w:val="00F2123F"/>
    <w:rsid w:val="00F2165B"/>
    <w:rsid w:val="00F21C06"/>
    <w:rsid w:val="00F225CE"/>
    <w:rsid w:val="00F22F27"/>
    <w:rsid w:val="00F25286"/>
    <w:rsid w:val="00F25D0F"/>
    <w:rsid w:val="00F25D56"/>
    <w:rsid w:val="00F30D79"/>
    <w:rsid w:val="00F30E98"/>
    <w:rsid w:val="00F3220D"/>
    <w:rsid w:val="00F327C1"/>
    <w:rsid w:val="00F3354F"/>
    <w:rsid w:val="00F3506C"/>
    <w:rsid w:val="00F35D13"/>
    <w:rsid w:val="00F3794E"/>
    <w:rsid w:val="00F37F4B"/>
    <w:rsid w:val="00F40219"/>
    <w:rsid w:val="00F418DD"/>
    <w:rsid w:val="00F41BAA"/>
    <w:rsid w:val="00F41FEC"/>
    <w:rsid w:val="00F43E98"/>
    <w:rsid w:val="00F45324"/>
    <w:rsid w:val="00F458B2"/>
    <w:rsid w:val="00F45AE5"/>
    <w:rsid w:val="00F45EBA"/>
    <w:rsid w:val="00F460A3"/>
    <w:rsid w:val="00F467E4"/>
    <w:rsid w:val="00F4738F"/>
    <w:rsid w:val="00F4792C"/>
    <w:rsid w:val="00F47969"/>
    <w:rsid w:val="00F47B49"/>
    <w:rsid w:val="00F5070A"/>
    <w:rsid w:val="00F5489C"/>
    <w:rsid w:val="00F554F7"/>
    <w:rsid w:val="00F56623"/>
    <w:rsid w:val="00F56776"/>
    <w:rsid w:val="00F56E68"/>
    <w:rsid w:val="00F573CF"/>
    <w:rsid w:val="00F5797E"/>
    <w:rsid w:val="00F579BD"/>
    <w:rsid w:val="00F616E6"/>
    <w:rsid w:val="00F61B6B"/>
    <w:rsid w:val="00F61D9A"/>
    <w:rsid w:val="00F6265F"/>
    <w:rsid w:val="00F62C87"/>
    <w:rsid w:val="00F6310B"/>
    <w:rsid w:val="00F633BC"/>
    <w:rsid w:val="00F63FA4"/>
    <w:rsid w:val="00F66245"/>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1620"/>
    <w:rsid w:val="00F92AB9"/>
    <w:rsid w:val="00F92C6E"/>
    <w:rsid w:val="00F93F86"/>
    <w:rsid w:val="00F94B28"/>
    <w:rsid w:val="00F94B40"/>
    <w:rsid w:val="00F951D9"/>
    <w:rsid w:val="00F952F5"/>
    <w:rsid w:val="00F95784"/>
    <w:rsid w:val="00F96350"/>
    <w:rsid w:val="00F977EF"/>
    <w:rsid w:val="00FA157F"/>
    <w:rsid w:val="00FA19FB"/>
    <w:rsid w:val="00FA1A2B"/>
    <w:rsid w:val="00FA2662"/>
    <w:rsid w:val="00FA27D1"/>
    <w:rsid w:val="00FA2D9C"/>
    <w:rsid w:val="00FA4C69"/>
    <w:rsid w:val="00FA4CEE"/>
    <w:rsid w:val="00FA5AB7"/>
    <w:rsid w:val="00FA6241"/>
    <w:rsid w:val="00FB03B5"/>
    <w:rsid w:val="00FB075E"/>
    <w:rsid w:val="00FB0F5D"/>
    <w:rsid w:val="00FB1FF4"/>
    <w:rsid w:val="00FB3627"/>
    <w:rsid w:val="00FB3966"/>
    <w:rsid w:val="00FB3AD8"/>
    <w:rsid w:val="00FB3CDE"/>
    <w:rsid w:val="00FB40BC"/>
    <w:rsid w:val="00FB4FE0"/>
    <w:rsid w:val="00FB50C5"/>
    <w:rsid w:val="00FB50E4"/>
    <w:rsid w:val="00FB5115"/>
    <w:rsid w:val="00FB7B71"/>
    <w:rsid w:val="00FC1134"/>
    <w:rsid w:val="00FC1670"/>
    <w:rsid w:val="00FC27E8"/>
    <w:rsid w:val="00FC2E83"/>
    <w:rsid w:val="00FC3288"/>
    <w:rsid w:val="00FC54AF"/>
    <w:rsid w:val="00FC7FE4"/>
    <w:rsid w:val="00FD13FE"/>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3E83"/>
    <w:rsid w:val="00FE4C48"/>
    <w:rsid w:val="00FE5240"/>
    <w:rsid w:val="00FE68C3"/>
    <w:rsid w:val="00FE6B16"/>
    <w:rsid w:val="00FE6FB2"/>
    <w:rsid w:val="00FF15EA"/>
    <w:rsid w:val="00FF195F"/>
    <w:rsid w:val="00FF1D30"/>
    <w:rsid w:val="00FF298C"/>
    <w:rsid w:val="00FF3FF7"/>
    <w:rsid w:val="00FF41AE"/>
    <w:rsid w:val="00FF4B34"/>
    <w:rsid w:val="00FF50E8"/>
    <w:rsid w:val="00FF5869"/>
    <w:rsid w:val="00FF5A9E"/>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127DA46"/>
  <w14:defaultImageDpi w14:val="0"/>
  <w15:docId w15:val="{FFA99075-636C-4A30-BCDD-E0E9A3B3D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0"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Заголовок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147980938">
      <w:bodyDiv w:val="1"/>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02856002">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610168871">
      <w:bodyDiv w:val="1"/>
      <w:marLeft w:val="0"/>
      <w:marRight w:val="0"/>
      <w:marTop w:val="0"/>
      <w:marBottom w:val="0"/>
      <w:divBdr>
        <w:top w:val="none" w:sz="0" w:space="0" w:color="auto"/>
        <w:left w:val="none" w:sz="0" w:space="0" w:color="auto"/>
        <w:bottom w:val="none" w:sz="0" w:space="0" w:color="auto"/>
        <w:right w:val="none" w:sz="0" w:space="0" w:color="auto"/>
      </w:divBdr>
    </w:div>
    <w:div w:id="813764187">
      <w:bodyDiv w:val="1"/>
      <w:marLeft w:val="0"/>
      <w:marRight w:val="0"/>
      <w:marTop w:val="0"/>
      <w:marBottom w:val="0"/>
      <w:divBdr>
        <w:top w:val="none" w:sz="0" w:space="0" w:color="auto"/>
        <w:left w:val="none" w:sz="0" w:space="0" w:color="auto"/>
        <w:bottom w:val="none" w:sz="0" w:space="0" w:color="auto"/>
        <w:right w:val="none" w:sz="0" w:space="0" w:color="auto"/>
      </w:divBdr>
    </w:div>
    <w:div w:id="1334381308">
      <w:bodyDiv w:val="1"/>
      <w:marLeft w:val="0"/>
      <w:marRight w:val="0"/>
      <w:marTop w:val="0"/>
      <w:marBottom w:val="0"/>
      <w:divBdr>
        <w:top w:val="none" w:sz="0" w:space="0" w:color="auto"/>
        <w:left w:val="none" w:sz="0" w:space="0" w:color="auto"/>
        <w:bottom w:val="none" w:sz="0" w:space="0" w:color="auto"/>
        <w:right w:val="none" w:sz="0" w:space="0" w:color="auto"/>
      </w:divBdr>
    </w:div>
    <w:div w:id="1549301841">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0387E-B09A-49ED-8513-85ADED40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4525</Words>
  <Characters>28649</Characters>
  <Application>Microsoft Office Word</Application>
  <DocSecurity>0</DocSecurity>
  <Lines>238</Lines>
  <Paragraphs>66</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33108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Корнилов Михаил Алексеевич</cp:lastModifiedBy>
  <cp:revision>3</cp:revision>
  <cp:lastPrinted>2019-08-02T08:32:00Z</cp:lastPrinted>
  <dcterms:created xsi:type="dcterms:W3CDTF">2021-02-11T13:38:00Z</dcterms:created>
  <dcterms:modified xsi:type="dcterms:W3CDTF">2021-03-10T12:55:00Z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